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6D9" w:rsidRPr="003F084E" w:rsidRDefault="00CE16D9" w:rsidP="00CE16D9">
      <w:pPr>
        <w:overflowPunct w:val="0"/>
        <w:autoSpaceDE w:val="0"/>
        <w:autoSpaceDN w:val="0"/>
        <w:adjustRightInd w:val="0"/>
        <w:spacing w:beforeLines="60" w:before="144" w:afterLines="60" w:after="144" w:line="240" w:lineRule="auto"/>
        <w:jc w:val="center"/>
        <w:textAlignment w:val="baseline"/>
        <w:rPr>
          <w:rFonts w:ascii="Times New Roman" w:eastAsia="Times New Roman" w:hAnsi="Times New Roman"/>
          <w:b/>
          <w:sz w:val="24"/>
          <w:szCs w:val="24"/>
          <w:lang w:eastAsia="ru-RU"/>
        </w:rPr>
      </w:pPr>
      <w:r w:rsidRPr="003F084E">
        <w:rPr>
          <w:rFonts w:ascii="Times New Roman" w:eastAsia="Times New Roman" w:hAnsi="Times New Roman"/>
          <w:b/>
          <w:sz w:val="24"/>
          <w:szCs w:val="24"/>
          <w:lang w:eastAsia="ru-RU"/>
        </w:rPr>
        <w:t>ДОГОВОР ПОДРЯДА № ______</w:t>
      </w:r>
    </w:p>
    <w:p w:rsidR="00381DA6" w:rsidRPr="00CE16D9" w:rsidRDefault="00CE16D9" w:rsidP="00CE16D9">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r w:rsidRPr="00CE16D9">
        <w:rPr>
          <w:rFonts w:ascii="Times New Roman" w:eastAsia="Times New Roman" w:hAnsi="Times New Roman"/>
          <w:sz w:val="24"/>
          <w:szCs w:val="24"/>
          <w:lang w:eastAsia="ru-RU"/>
        </w:rPr>
        <w:t>г. Мирный</w:t>
      </w:r>
      <w:r w:rsidRPr="00CE16D9">
        <w:rPr>
          <w:rFonts w:ascii="Times New Roman" w:eastAsia="Times New Roman" w:hAnsi="Times New Roman"/>
          <w:sz w:val="24"/>
          <w:szCs w:val="24"/>
          <w:lang w:eastAsia="ru-RU"/>
        </w:rPr>
        <w:tab/>
      </w:r>
      <w:r w:rsidRPr="00CE16D9">
        <w:rPr>
          <w:rFonts w:ascii="Times New Roman" w:eastAsia="Times New Roman" w:hAnsi="Times New Roman"/>
          <w:sz w:val="24"/>
          <w:szCs w:val="24"/>
          <w:lang w:eastAsia="ru-RU"/>
        </w:rPr>
        <w:tab/>
      </w:r>
      <w:r w:rsidRPr="00CE16D9">
        <w:rPr>
          <w:rFonts w:ascii="Times New Roman" w:eastAsia="Times New Roman" w:hAnsi="Times New Roman"/>
          <w:sz w:val="24"/>
          <w:szCs w:val="24"/>
          <w:lang w:eastAsia="ru-RU"/>
        </w:rPr>
        <w:tab/>
      </w:r>
      <w:r w:rsidRPr="00CE16D9">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Pr="00CE16D9">
        <w:rPr>
          <w:rFonts w:ascii="Times New Roman" w:eastAsia="Times New Roman" w:hAnsi="Times New Roman"/>
          <w:sz w:val="24"/>
          <w:szCs w:val="24"/>
          <w:lang w:eastAsia="ru-RU"/>
        </w:rPr>
        <w:t xml:space="preserve"> </w:t>
      </w:r>
      <w:proofErr w:type="gramStart"/>
      <w:r w:rsidRPr="00CE16D9">
        <w:rPr>
          <w:rFonts w:ascii="Times New Roman" w:eastAsia="Times New Roman" w:hAnsi="Times New Roman"/>
          <w:sz w:val="24"/>
          <w:szCs w:val="24"/>
          <w:lang w:eastAsia="ru-RU"/>
        </w:rPr>
        <w:t xml:space="preserve">   «</w:t>
      </w:r>
      <w:proofErr w:type="gramEnd"/>
      <w:r>
        <w:rPr>
          <w:rFonts w:ascii="Times New Roman" w:eastAsia="Times New Roman" w:hAnsi="Times New Roman"/>
          <w:sz w:val="24"/>
          <w:szCs w:val="24"/>
          <w:lang w:eastAsia="ru-RU"/>
        </w:rPr>
        <w:t>___</w:t>
      </w:r>
      <w:r w:rsidRPr="00CE16D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____________</w:t>
      </w:r>
      <w:r w:rsidRPr="00CE16D9">
        <w:rPr>
          <w:rFonts w:ascii="Times New Roman" w:eastAsia="Times New Roman" w:hAnsi="Times New Roman"/>
          <w:sz w:val="24"/>
          <w:szCs w:val="24"/>
          <w:lang w:eastAsia="ru-RU"/>
        </w:rPr>
        <w:t xml:space="preserve"> 201</w:t>
      </w:r>
      <w:r>
        <w:rPr>
          <w:rFonts w:ascii="Times New Roman" w:eastAsia="Times New Roman" w:hAnsi="Times New Roman"/>
          <w:sz w:val="24"/>
          <w:szCs w:val="24"/>
          <w:lang w:eastAsia="ru-RU"/>
        </w:rPr>
        <w:t>__ г</w:t>
      </w:r>
    </w:p>
    <w:p w:rsidR="00CE16D9" w:rsidRDefault="00CE16D9" w:rsidP="00E91858">
      <w:pPr>
        <w:overflowPunct w:val="0"/>
        <w:autoSpaceDE w:val="0"/>
        <w:autoSpaceDN w:val="0"/>
        <w:adjustRightInd w:val="0"/>
        <w:spacing w:after="0"/>
        <w:ind w:firstLine="743"/>
        <w:jc w:val="both"/>
        <w:textAlignment w:val="baseline"/>
        <w:rPr>
          <w:rFonts w:ascii="Times New Roman" w:hAnsi="Times New Roman"/>
          <w:b/>
          <w:bCs/>
          <w:sz w:val="24"/>
          <w:szCs w:val="24"/>
        </w:rPr>
      </w:pPr>
    </w:p>
    <w:p w:rsidR="003F084E" w:rsidRDefault="003F084E" w:rsidP="00E91858">
      <w:pPr>
        <w:overflowPunct w:val="0"/>
        <w:autoSpaceDE w:val="0"/>
        <w:autoSpaceDN w:val="0"/>
        <w:adjustRightInd w:val="0"/>
        <w:spacing w:after="0"/>
        <w:ind w:firstLine="743"/>
        <w:jc w:val="both"/>
        <w:textAlignment w:val="baseline"/>
        <w:rPr>
          <w:rFonts w:ascii="Times New Roman" w:hAnsi="Times New Roman"/>
          <w:b/>
          <w:bCs/>
          <w:sz w:val="24"/>
          <w:szCs w:val="24"/>
        </w:rPr>
      </w:pPr>
    </w:p>
    <w:p w:rsidR="00CF2B14" w:rsidRPr="002C0BA8" w:rsidRDefault="00CE16D9" w:rsidP="00E91858">
      <w:pPr>
        <w:overflowPunct w:val="0"/>
        <w:autoSpaceDE w:val="0"/>
        <w:autoSpaceDN w:val="0"/>
        <w:adjustRightInd w:val="0"/>
        <w:spacing w:after="0"/>
        <w:ind w:firstLine="743"/>
        <w:jc w:val="both"/>
        <w:textAlignment w:val="baseline"/>
        <w:rPr>
          <w:rFonts w:ascii="Times New Roman" w:eastAsia="Times New Roman" w:hAnsi="Times New Roman"/>
          <w:sz w:val="24"/>
          <w:szCs w:val="24"/>
          <w:lang w:eastAsia="ru-RU"/>
        </w:rPr>
      </w:pPr>
      <w:r>
        <w:rPr>
          <w:rFonts w:ascii="Times New Roman" w:hAnsi="Times New Roman"/>
          <w:b/>
          <w:bCs/>
          <w:sz w:val="24"/>
          <w:szCs w:val="24"/>
        </w:rPr>
        <w:t>Автономная некоммерческая дошкольная образовательная организация «Алмазик»</w:t>
      </w:r>
      <w:r w:rsidR="008318CF" w:rsidRPr="002C0BA8">
        <w:rPr>
          <w:rFonts w:ascii="Times New Roman" w:hAnsi="Times New Roman"/>
          <w:b/>
          <w:bCs/>
          <w:sz w:val="24"/>
          <w:szCs w:val="24"/>
        </w:rPr>
        <w:t xml:space="preserve">, </w:t>
      </w:r>
      <w:r w:rsidR="008318CF" w:rsidRPr="002C0BA8">
        <w:rPr>
          <w:rFonts w:ascii="Times New Roman" w:eastAsia="Times New Roman" w:hAnsi="Times New Roman"/>
          <w:sz w:val="24"/>
          <w:szCs w:val="24"/>
          <w:lang w:eastAsia="ru-RU"/>
        </w:rPr>
        <w:t>именуемая в дальнейшем  ЗАКАЗЧИК, в лице</w:t>
      </w:r>
      <w:r>
        <w:rPr>
          <w:rFonts w:ascii="Times New Roman" w:eastAsia="Times New Roman" w:hAnsi="Times New Roman"/>
          <w:sz w:val="24"/>
          <w:szCs w:val="24"/>
          <w:lang w:eastAsia="ru-RU"/>
        </w:rPr>
        <w:t xml:space="preserve"> исполнительного</w:t>
      </w:r>
      <w:r w:rsidR="008318CF" w:rsidRPr="002C0BA8">
        <w:rPr>
          <w:rFonts w:ascii="Times New Roman" w:eastAsia="Times New Roman" w:hAnsi="Times New Roman"/>
          <w:sz w:val="24"/>
          <w:szCs w:val="24"/>
          <w:lang w:eastAsia="ru-RU"/>
        </w:rPr>
        <w:t xml:space="preserve"> директора</w:t>
      </w:r>
      <w:r w:rsidR="00EB5533">
        <w:rPr>
          <w:rFonts w:ascii="Times New Roman" w:hAnsi="Times New Roman"/>
          <w:b/>
          <w:sz w:val="24"/>
          <w:szCs w:val="24"/>
        </w:rPr>
        <w:t xml:space="preserve"> </w:t>
      </w:r>
      <w:proofErr w:type="spellStart"/>
      <w:r w:rsidR="00EB5533">
        <w:rPr>
          <w:rFonts w:ascii="Times New Roman" w:hAnsi="Times New Roman"/>
          <w:b/>
          <w:sz w:val="24"/>
          <w:szCs w:val="24"/>
        </w:rPr>
        <w:t>Пальчикова</w:t>
      </w:r>
      <w:proofErr w:type="spellEnd"/>
      <w:r w:rsidR="00EB5533">
        <w:rPr>
          <w:rFonts w:ascii="Times New Roman" w:hAnsi="Times New Roman"/>
          <w:b/>
          <w:sz w:val="24"/>
          <w:szCs w:val="24"/>
        </w:rPr>
        <w:t xml:space="preserve"> Михаила Викторовича</w:t>
      </w:r>
      <w:r w:rsidR="008318CF" w:rsidRPr="002C0BA8">
        <w:rPr>
          <w:rFonts w:ascii="Times New Roman" w:eastAsia="Times New Roman" w:hAnsi="Times New Roman"/>
          <w:sz w:val="24"/>
          <w:szCs w:val="24"/>
          <w:lang w:eastAsia="ru-RU"/>
        </w:rPr>
        <w:t xml:space="preserve">, действующего на основании </w:t>
      </w:r>
      <w:r>
        <w:rPr>
          <w:rFonts w:ascii="Times New Roman" w:eastAsia="Times New Roman" w:hAnsi="Times New Roman"/>
          <w:sz w:val="24"/>
          <w:szCs w:val="24"/>
          <w:lang w:eastAsia="ru-RU"/>
        </w:rPr>
        <w:t>Устава,</w:t>
      </w:r>
      <w:r w:rsidR="008318CF" w:rsidRPr="002C0BA8">
        <w:rPr>
          <w:rFonts w:ascii="Times New Roman" w:eastAsia="Times New Roman" w:hAnsi="Times New Roman"/>
          <w:sz w:val="24"/>
          <w:szCs w:val="24"/>
          <w:lang w:eastAsia="ru-RU"/>
        </w:rPr>
        <w:t xml:space="preserve"> с одной стороны, и ______________________________________________________________</w:t>
      </w:r>
      <w:r w:rsidR="008318CF" w:rsidRPr="002C0BA8">
        <w:rPr>
          <w:rFonts w:ascii="Times New Roman" w:hAnsi="Times New Roman"/>
          <w:b/>
          <w:sz w:val="24"/>
          <w:szCs w:val="24"/>
        </w:rPr>
        <w:t>,</w:t>
      </w:r>
      <w:r w:rsidR="008318CF" w:rsidRPr="002C0BA8">
        <w:rPr>
          <w:rFonts w:ascii="Times New Roman" w:hAnsi="Times New Roman"/>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008318CF" w:rsidRPr="002C0BA8">
        <w:rPr>
          <w:rFonts w:ascii="Times New Roman" w:eastAsia="Times New Roman" w:hAnsi="Times New Roman"/>
          <w:sz w:val="24"/>
          <w:szCs w:val="24"/>
          <w:lang w:eastAsia="ru-RU"/>
        </w:rPr>
        <w:t>с другой стороны, далее именуемые Стороны, договорились о нижеследующем</w:t>
      </w:r>
      <w:r w:rsidR="00CF2B14" w:rsidRPr="002C0BA8">
        <w:rPr>
          <w:rFonts w:ascii="Times New Roman" w:eastAsia="Times New Roman" w:hAnsi="Times New Roman"/>
          <w:sz w:val="24"/>
          <w:szCs w:val="24"/>
          <w:lang w:eastAsia="ru-RU"/>
        </w:rPr>
        <w:t>:</w:t>
      </w:r>
    </w:p>
    <w:p w:rsidR="00381DA6" w:rsidRPr="002C0BA8" w:rsidRDefault="00381DA6" w:rsidP="00E91858">
      <w:pPr>
        <w:overflowPunct w:val="0"/>
        <w:autoSpaceDE w:val="0"/>
        <w:autoSpaceDN w:val="0"/>
        <w:adjustRightInd w:val="0"/>
        <w:spacing w:after="0"/>
        <w:ind w:left="420"/>
        <w:jc w:val="both"/>
        <w:textAlignment w:val="baseline"/>
        <w:rPr>
          <w:rFonts w:ascii="Times New Roman" w:eastAsia="Times New Roman" w:hAnsi="Times New Roman"/>
          <w:sz w:val="24"/>
          <w:szCs w:val="24"/>
          <w:lang w:eastAsia="ru-RU"/>
        </w:rPr>
      </w:pPr>
    </w:p>
    <w:p w:rsidR="00381DA6" w:rsidRPr="002C0BA8" w:rsidRDefault="00381DA6" w:rsidP="005869C5">
      <w:pPr>
        <w:pStyle w:val="ac"/>
        <w:numPr>
          <w:ilvl w:val="0"/>
          <w:numId w:val="1"/>
        </w:numPr>
        <w:overflowPunct w:val="0"/>
        <w:autoSpaceDE w:val="0"/>
        <w:autoSpaceDN w:val="0"/>
        <w:adjustRightInd w:val="0"/>
        <w:spacing w:after="0"/>
        <w:textAlignment w:val="baseline"/>
        <w:outlineLvl w:val="0"/>
        <w:rPr>
          <w:rFonts w:ascii="Times New Roman" w:eastAsia="Times New Roman" w:hAnsi="Times New Roman"/>
          <w:b/>
          <w:sz w:val="24"/>
          <w:szCs w:val="24"/>
          <w:lang w:eastAsia="ru-RU"/>
        </w:rPr>
      </w:pPr>
      <w:bookmarkStart w:id="0" w:name="_Toc386500161"/>
      <w:bookmarkStart w:id="1" w:name="_Toc386500980"/>
      <w:bookmarkStart w:id="2" w:name="_Toc386501552"/>
      <w:bookmarkStart w:id="3" w:name="_Toc386501634"/>
      <w:bookmarkStart w:id="4" w:name="_Toc386542787"/>
      <w:bookmarkStart w:id="5" w:name="_Toc390670716"/>
      <w:r w:rsidRPr="002C0BA8">
        <w:rPr>
          <w:rFonts w:ascii="Times New Roman" w:eastAsia="Times New Roman" w:hAnsi="Times New Roman"/>
          <w:b/>
          <w:sz w:val="24"/>
          <w:szCs w:val="24"/>
          <w:lang w:eastAsia="ru-RU"/>
        </w:rPr>
        <w:t>ПРЕДМЕТ ДОГОВОРА</w:t>
      </w:r>
      <w:bookmarkEnd w:id="0"/>
      <w:bookmarkEnd w:id="1"/>
      <w:bookmarkEnd w:id="2"/>
      <w:bookmarkEnd w:id="3"/>
      <w:bookmarkEnd w:id="4"/>
      <w:bookmarkEnd w:id="5"/>
    </w:p>
    <w:p w:rsidR="00EC1996" w:rsidRPr="002C0BA8"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обязуется по заданию ЗАКАЗЧИКА выполнить </w:t>
      </w:r>
      <w:r w:rsidR="00034585">
        <w:rPr>
          <w:rFonts w:ascii="Times New Roman" w:hAnsi="Times New Roman"/>
          <w:sz w:val="24"/>
          <w:szCs w:val="24"/>
        </w:rPr>
        <w:t xml:space="preserve">работы </w:t>
      </w:r>
      <w:r w:rsidR="008A7838" w:rsidRPr="002C0BA8">
        <w:rPr>
          <w:rFonts w:ascii="Times New Roman" w:hAnsi="Times New Roman"/>
          <w:sz w:val="24"/>
          <w:szCs w:val="24"/>
        </w:rPr>
        <w:t>_________________________</w:t>
      </w:r>
      <w:r w:rsidRPr="002C0BA8">
        <w:rPr>
          <w:rFonts w:ascii="Times New Roman" w:hAnsi="Times New Roman"/>
          <w:sz w:val="24"/>
          <w:szCs w:val="24"/>
        </w:rPr>
        <w:t xml:space="preserve"> согласно</w:t>
      </w:r>
      <w:r w:rsidR="00DE63EF" w:rsidRPr="002C0BA8">
        <w:rPr>
          <w:rFonts w:ascii="Times New Roman" w:hAnsi="Times New Roman"/>
          <w:bCs/>
          <w:sz w:val="24"/>
          <w:szCs w:val="24"/>
        </w:rPr>
        <w:t xml:space="preserve"> «Технического задания» (Приложение № </w:t>
      </w:r>
      <w:r w:rsidR="005D1DE6">
        <w:rPr>
          <w:rFonts w:ascii="Times New Roman" w:hAnsi="Times New Roman"/>
          <w:bCs/>
          <w:sz w:val="24"/>
          <w:szCs w:val="24"/>
        </w:rPr>
        <w:t>1</w:t>
      </w:r>
      <w:r w:rsidR="00DE63EF" w:rsidRPr="002C0BA8">
        <w:rPr>
          <w:rFonts w:ascii="Times New Roman" w:hAnsi="Times New Roman"/>
          <w:bCs/>
          <w:sz w:val="24"/>
          <w:szCs w:val="24"/>
        </w:rPr>
        <w:t xml:space="preserve"> к настоящему Договору, являющегося </w:t>
      </w:r>
      <w:r w:rsidRPr="002C0BA8">
        <w:rPr>
          <w:rFonts w:ascii="Times New Roman" w:hAnsi="Times New Roman"/>
          <w:bCs/>
          <w:sz w:val="24"/>
          <w:szCs w:val="24"/>
        </w:rPr>
        <w:t>его</w:t>
      </w:r>
      <w:r w:rsidR="00721E6B">
        <w:rPr>
          <w:rFonts w:ascii="Times New Roman" w:hAnsi="Times New Roman"/>
          <w:bCs/>
          <w:sz w:val="24"/>
          <w:szCs w:val="24"/>
        </w:rPr>
        <w:t xml:space="preserve"> неотъемлемой частью),</w:t>
      </w:r>
      <w:r w:rsidR="00DE63EF" w:rsidRPr="002C0BA8">
        <w:rPr>
          <w:rFonts w:ascii="Times New Roman" w:hAnsi="Times New Roman"/>
          <w:bCs/>
          <w:sz w:val="24"/>
          <w:szCs w:val="24"/>
        </w:rPr>
        <w:t xml:space="preserve"> </w:t>
      </w:r>
      <w:r w:rsidR="002E150E">
        <w:rPr>
          <w:rFonts w:ascii="Times New Roman" w:eastAsia="Times New Roman" w:hAnsi="Times New Roman"/>
          <w:sz w:val="24"/>
          <w:szCs w:val="24"/>
          <w:lang w:eastAsia="ru-RU"/>
        </w:rPr>
        <w:t xml:space="preserve">а </w:t>
      </w:r>
      <w:r w:rsidR="00DE63EF" w:rsidRPr="002C0BA8">
        <w:rPr>
          <w:rFonts w:ascii="Times New Roman" w:eastAsia="Times New Roman" w:hAnsi="Times New Roman"/>
          <w:sz w:val="24"/>
          <w:szCs w:val="24"/>
          <w:lang w:eastAsia="ru-RU"/>
        </w:rPr>
        <w:t>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r w:rsidR="00CF2B14" w:rsidRPr="002C0BA8">
        <w:rPr>
          <w:rFonts w:ascii="Times New Roman" w:eastAsia="Times New Roman" w:hAnsi="Times New Roman"/>
          <w:sz w:val="24"/>
          <w:szCs w:val="24"/>
          <w:lang w:eastAsia="ru-RU"/>
        </w:rPr>
        <w:t>.</w:t>
      </w:r>
    </w:p>
    <w:p w:rsidR="00381DA6" w:rsidRPr="002C0BA8" w:rsidRDefault="00381DA6" w:rsidP="00E91858">
      <w:pPr>
        <w:overflowPunct w:val="0"/>
        <w:autoSpaceDE w:val="0"/>
        <w:autoSpaceDN w:val="0"/>
        <w:adjustRightInd w:val="0"/>
        <w:spacing w:after="0"/>
        <w:ind w:left="420"/>
        <w:jc w:val="both"/>
        <w:textAlignment w:val="baseline"/>
        <w:rPr>
          <w:rFonts w:ascii="Times New Roman" w:eastAsia="Times New Roman" w:hAnsi="Times New Roman"/>
          <w:sz w:val="24"/>
          <w:szCs w:val="24"/>
          <w:lang w:eastAsia="ru-RU"/>
        </w:rPr>
      </w:pPr>
    </w:p>
    <w:p w:rsidR="00381DA6" w:rsidRPr="007D2A0A" w:rsidRDefault="00381DA6" w:rsidP="005869C5">
      <w:pPr>
        <w:pStyle w:val="ac"/>
        <w:numPr>
          <w:ilvl w:val="0"/>
          <w:numId w:val="1"/>
        </w:numPr>
        <w:overflowPunct w:val="0"/>
        <w:autoSpaceDE w:val="0"/>
        <w:autoSpaceDN w:val="0"/>
        <w:adjustRightInd w:val="0"/>
        <w:spacing w:after="0"/>
        <w:ind w:left="2835"/>
        <w:textAlignment w:val="baseline"/>
        <w:outlineLvl w:val="0"/>
        <w:rPr>
          <w:rFonts w:ascii="Times New Roman" w:eastAsia="Times New Roman" w:hAnsi="Times New Roman"/>
          <w:b/>
          <w:sz w:val="24"/>
          <w:szCs w:val="24"/>
          <w:lang w:eastAsia="ru-RU"/>
        </w:rPr>
      </w:pPr>
      <w:bookmarkStart w:id="6" w:name="_Toc386500162"/>
      <w:bookmarkStart w:id="7" w:name="_Toc386500981"/>
      <w:bookmarkStart w:id="8" w:name="_Toc386501553"/>
      <w:bookmarkStart w:id="9" w:name="_Toc386501635"/>
      <w:bookmarkStart w:id="10" w:name="_Toc386542788"/>
      <w:bookmarkStart w:id="11" w:name="_Toc390670717"/>
      <w:r w:rsidRPr="007D2A0A">
        <w:rPr>
          <w:rFonts w:ascii="Times New Roman" w:eastAsia="Times New Roman" w:hAnsi="Times New Roman"/>
          <w:b/>
          <w:sz w:val="24"/>
          <w:szCs w:val="24"/>
          <w:lang w:eastAsia="ru-RU"/>
        </w:rPr>
        <w:t>ЦЕНА, СРОКИ И ПОРЯДОК РАСЧЕТОВ</w:t>
      </w:r>
      <w:bookmarkEnd w:id="6"/>
      <w:bookmarkEnd w:id="7"/>
      <w:bookmarkEnd w:id="8"/>
      <w:bookmarkEnd w:id="9"/>
      <w:bookmarkEnd w:id="10"/>
      <w:bookmarkEnd w:id="11"/>
    </w:p>
    <w:p w:rsidR="00EC1996" w:rsidRPr="002C0BA8"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Общая сумма договора составляет _______________________________________,</w:t>
      </w:r>
      <w:r w:rsidRPr="002C0BA8">
        <w:rPr>
          <w:rFonts w:ascii="Times New Roman" w:hAnsi="Times New Roman"/>
          <w:b/>
          <w:sz w:val="24"/>
          <w:szCs w:val="24"/>
        </w:rPr>
        <w:t xml:space="preserve"> </w:t>
      </w:r>
      <w:r w:rsidR="00DE63EF" w:rsidRPr="002C0BA8">
        <w:rPr>
          <w:rFonts w:ascii="Times New Roman" w:hAnsi="Times New Roman"/>
          <w:sz w:val="24"/>
          <w:szCs w:val="24"/>
        </w:rPr>
        <w:t>включая все затраты ПОДРЯДЧИКА</w:t>
      </w:r>
      <w:r w:rsidR="00634FB1" w:rsidRPr="002C0BA8">
        <w:rPr>
          <w:rFonts w:ascii="Times New Roman" w:hAnsi="Times New Roman"/>
          <w:sz w:val="24"/>
          <w:szCs w:val="24"/>
        </w:rPr>
        <w:t>.</w:t>
      </w:r>
    </w:p>
    <w:p w:rsidR="00EC1996" w:rsidRPr="002C0BA8" w:rsidRDefault="00DE63E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Стоимость по видам и комплексам работ приведена в «Расчете стоимости видов работ» (Приложение №</w:t>
      </w:r>
      <w:r w:rsidR="00681D0F">
        <w:rPr>
          <w:rFonts w:ascii="Times New Roman" w:hAnsi="Times New Roman"/>
          <w:sz w:val="24"/>
          <w:szCs w:val="24"/>
        </w:rPr>
        <w:t xml:space="preserve"> 2</w:t>
      </w:r>
      <w:r w:rsidRPr="002C0BA8">
        <w:rPr>
          <w:rFonts w:ascii="Times New Roman" w:hAnsi="Times New Roman"/>
          <w:sz w:val="24"/>
          <w:szCs w:val="24"/>
        </w:rPr>
        <w:t xml:space="preserve"> к настоящему Договору, являющемся </w:t>
      </w:r>
      <w:r w:rsidR="008318CF" w:rsidRPr="002C0BA8">
        <w:rPr>
          <w:rFonts w:ascii="Times New Roman" w:hAnsi="Times New Roman"/>
          <w:sz w:val="24"/>
          <w:szCs w:val="24"/>
        </w:rPr>
        <w:t xml:space="preserve">его </w:t>
      </w:r>
      <w:r w:rsidRPr="002C0BA8">
        <w:rPr>
          <w:rFonts w:ascii="Times New Roman" w:hAnsi="Times New Roman"/>
          <w:sz w:val="24"/>
          <w:szCs w:val="24"/>
        </w:rPr>
        <w:t>неотъемлемой частью</w:t>
      </w:r>
      <w:r w:rsidR="008318CF" w:rsidRPr="002C0BA8">
        <w:rPr>
          <w:rFonts w:ascii="Times New Roman" w:hAnsi="Times New Roman"/>
          <w:sz w:val="24"/>
          <w:szCs w:val="24"/>
        </w:rPr>
        <w:t>)</w:t>
      </w:r>
      <w:r w:rsidR="006573F9" w:rsidRPr="002C0BA8">
        <w:rPr>
          <w:rFonts w:ascii="Times New Roman" w:eastAsia="Times New Roman" w:hAnsi="Times New Roman"/>
          <w:sz w:val="24"/>
          <w:szCs w:val="24"/>
          <w:lang w:eastAsia="ru-RU"/>
        </w:rPr>
        <w:t xml:space="preserve">. </w:t>
      </w:r>
    </w:p>
    <w:p w:rsidR="00EC1996" w:rsidRPr="00F5650E" w:rsidRDefault="00DE63E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r w:rsidR="003069DE" w:rsidRPr="002C0BA8">
        <w:rPr>
          <w:rFonts w:ascii="Times New Roman" w:hAnsi="Times New Roman"/>
          <w:sz w:val="24"/>
          <w:szCs w:val="24"/>
        </w:rPr>
        <w:t>.</w:t>
      </w:r>
    </w:p>
    <w:p w:rsidR="00970DD6" w:rsidRPr="00C240B4" w:rsidRDefault="00970DD6" w:rsidP="00FC6964">
      <w:pPr>
        <w:numPr>
          <w:ilvl w:val="1"/>
          <w:numId w:val="5"/>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Tahoma" w:hAnsi="Times New Roman"/>
          <w:sz w:val="24"/>
          <w:szCs w:val="24"/>
        </w:rPr>
        <w:t xml:space="preserve">Увеличение цены договора, связанное с уточнением объемов в процессе производства работ, сверх учтенных </w:t>
      </w:r>
      <w:r w:rsidRPr="00FE6241">
        <w:rPr>
          <w:rFonts w:ascii="Times New Roman" w:hAnsi="Times New Roman"/>
          <w:sz w:val="24"/>
          <w:szCs w:val="24"/>
        </w:rPr>
        <w:t>«Расчетом стоимости видов работ» (Приложение № 2 к настоящему договору, являющееся его неотъемлемой частью)</w:t>
      </w:r>
      <w:r w:rsidRPr="00FE6241">
        <w:rPr>
          <w:rFonts w:ascii="Times New Roman" w:eastAsia="Times New Roman" w:hAnsi="Times New Roman"/>
          <w:b/>
          <w:sz w:val="24"/>
          <w:szCs w:val="24"/>
          <w:lang w:eastAsia="ru-RU"/>
        </w:rPr>
        <w:t xml:space="preserve">, </w:t>
      </w:r>
      <w:r w:rsidRPr="00FE6241">
        <w:rPr>
          <w:rFonts w:ascii="Times New Roman" w:eastAsia="Tahoma" w:hAnsi="Times New Roman"/>
          <w:sz w:val="24"/>
          <w:szCs w:val="24"/>
        </w:rPr>
        <w:t>ЗАКАЗЧИКОМ не принимается и рассматривается Сторонами по договору, как предпринимательский риск ПОДРЯДЧИКА.</w:t>
      </w:r>
    </w:p>
    <w:p w:rsidR="00C240B4" w:rsidRPr="00FE6241" w:rsidRDefault="00C240B4" w:rsidP="00FC6964">
      <w:pPr>
        <w:numPr>
          <w:ilvl w:val="1"/>
          <w:numId w:val="5"/>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1E27F0">
        <w:rPr>
          <w:rFonts w:ascii="Times New Roman" w:eastAsia="Times New Roman" w:hAnsi="Times New Roman"/>
          <w:sz w:val="24"/>
          <w:szCs w:val="24"/>
          <w:lang w:eastAsia="ru-RU"/>
        </w:rPr>
        <w:t>Все виды работ, не оговоренные «Техническим заданием» (</w:t>
      </w:r>
      <w:r w:rsidRPr="00C240B4">
        <w:rPr>
          <w:rFonts w:ascii="Times New Roman" w:eastAsia="Times New Roman" w:hAnsi="Times New Roman"/>
          <w:sz w:val="24"/>
          <w:szCs w:val="24"/>
          <w:lang w:eastAsia="ru-RU"/>
        </w:rPr>
        <w:t xml:space="preserve">Приложение № 1 к </w:t>
      </w:r>
      <w:r w:rsidRPr="001E27F0">
        <w:rPr>
          <w:rFonts w:ascii="Times New Roman" w:eastAsia="Times New Roman" w:hAnsi="Times New Roman"/>
          <w:sz w:val="24"/>
          <w:szCs w:val="24"/>
          <w:lang w:eastAsia="ru-RU"/>
        </w:rPr>
        <w:t xml:space="preserve">настоящему договору, являющееся его неотъемлемой частью), но необходимые по технологии производства работ не будут считаться дополнительными работами и дополнительно </w:t>
      </w:r>
      <w:proofErr w:type="spellStart"/>
      <w:r w:rsidRPr="001E27F0">
        <w:rPr>
          <w:rFonts w:ascii="Times New Roman" w:eastAsia="Times New Roman" w:hAnsi="Times New Roman"/>
          <w:sz w:val="24"/>
          <w:szCs w:val="24"/>
          <w:lang w:eastAsia="ru-RU"/>
        </w:rPr>
        <w:t>оплачиватьс</w:t>
      </w:r>
      <w:proofErr w:type="spellEnd"/>
    </w:p>
    <w:p w:rsidR="00AC56CA" w:rsidRPr="002C0BA8" w:rsidRDefault="00AC56CA"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Цена Договора является </w:t>
      </w:r>
      <w:r w:rsidR="00F83385" w:rsidRPr="002C0BA8">
        <w:rPr>
          <w:rFonts w:ascii="Times New Roman" w:hAnsi="Times New Roman"/>
          <w:sz w:val="24"/>
          <w:szCs w:val="24"/>
        </w:rPr>
        <w:t>твердой и изменению не подлежит</w:t>
      </w:r>
      <w:r w:rsidR="002C186E" w:rsidRPr="002C0BA8">
        <w:rPr>
          <w:rFonts w:ascii="Times New Roman" w:hAnsi="Times New Roman"/>
          <w:sz w:val="24"/>
          <w:szCs w:val="24"/>
        </w:rPr>
        <w:t>.</w:t>
      </w:r>
    </w:p>
    <w:p w:rsidR="00AC56CA" w:rsidRPr="002C0BA8" w:rsidRDefault="00AC56CA"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Валютой платежа в отношениях всех сумм подлежащей уплате ЗАКАЗЧИКОМ по настоящему Договору, является Российский рубль.</w:t>
      </w:r>
    </w:p>
    <w:p w:rsidR="004018FB" w:rsidRPr="002C0BA8" w:rsidRDefault="00AC56CA"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Платежи по настоящему Договору осуществляются путем банковского перевода соответствующих сумм</w:t>
      </w:r>
      <w:r w:rsidR="00970DD6">
        <w:rPr>
          <w:rFonts w:ascii="Times New Roman" w:hAnsi="Times New Roman"/>
          <w:sz w:val="24"/>
          <w:szCs w:val="24"/>
        </w:rPr>
        <w:t xml:space="preserve"> на расчетный счет ПОДРЯДЧИКА, указанный в настоящем Договоре</w:t>
      </w:r>
      <w:r w:rsidRPr="002C0BA8">
        <w:rPr>
          <w:rFonts w:ascii="Times New Roman" w:hAnsi="Times New Roman"/>
          <w:sz w:val="24"/>
          <w:szCs w:val="24"/>
        </w:rPr>
        <w:t>.</w:t>
      </w:r>
    </w:p>
    <w:p w:rsidR="00DC4A07" w:rsidRPr="00DC4A07"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DC4A07">
        <w:rPr>
          <w:rFonts w:ascii="Times New Roman" w:hAnsi="Times New Roman"/>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8318CF"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DC4A07">
        <w:rPr>
          <w:rFonts w:ascii="Times New Roman" w:eastAsia="Times New Roman" w:hAnsi="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641F3F" w:rsidRDefault="00641F3F" w:rsidP="00641F3F">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501ACC" w:rsidRPr="002C0BA8" w:rsidRDefault="00EC7DF1" w:rsidP="00501AC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b/>
          <w:sz w:val="24"/>
          <w:szCs w:val="24"/>
        </w:rPr>
        <w:lastRenderedPageBreak/>
        <w:t>Форма, срок и порядок расчетов:</w:t>
      </w:r>
    </w:p>
    <w:p w:rsidR="00F719CF" w:rsidRPr="00A97E08" w:rsidRDefault="008318CF" w:rsidP="00501ACC">
      <w:pPr>
        <w:pStyle w:val="ac"/>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A97E08">
        <w:rPr>
          <w:rFonts w:ascii="Times New Roman" w:eastAsia="Times New Roman" w:hAnsi="Times New Roman"/>
          <w:sz w:val="24"/>
          <w:szCs w:val="24"/>
          <w:lang w:eastAsia="ru-RU"/>
        </w:rPr>
        <w:t xml:space="preserve">Оплата выполненных </w:t>
      </w:r>
      <w:r w:rsidR="00EB5C26">
        <w:rPr>
          <w:rFonts w:ascii="Times New Roman" w:eastAsia="Times New Roman" w:hAnsi="Times New Roman"/>
          <w:sz w:val="24"/>
          <w:szCs w:val="24"/>
          <w:lang w:eastAsia="ru-RU"/>
        </w:rPr>
        <w:t xml:space="preserve">ПОДРЯДЧИКОМ в соответствии </w:t>
      </w:r>
      <w:r w:rsidR="00EB5C26" w:rsidRPr="00EB5C26">
        <w:rPr>
          <w:rFonts w:ascii="Times New Roman" w:eastAsia="Times New Roman" w:hAnsi="Times New Roman"/>
          <w:sz w:val="24"/>
          <w:szCs w:val="24"/>
          <w:lang w:eastAsia="ru-RU"/>
        </w:rPr>
        <w:t>с «Графиком производства работ» (Приложение № 3 к настоящему Договору, являющееся его неотъемлемой частью)</w:t>
      </w:r>
      <w:r w:rsidR="00EB5C26">
        <w:rPr>
          <w:rFonts w:ascii="Times New Roman" w:eastAsia="Times New Roman" w:hAnsi="Times New Roman"/>
          <w:sz w:val="24"/>
          <w:szCs w:val="24"/>
          <w:lang w:eastAsia="ru-RU"/>
        </w:rPr>
        <w:t xml:space="preserve"> </w:t>
      </w:r>
      <w:r w:rsidRPr="00A97E08">
        <w:rPr>
          <w:rFonts w:ascii="Times New Roman" w:eastAsia="Times New Roman" w:hAnsi="Times New Roman"/>
          <w:sz w:val="24"/>
          <w:szCs w:val="24"/>
          <w:lang w:eastAsia="ru-RU"/>
        </w:rPr>
        <w:t xml:space="preserve">производится </w:t>
      </w:r>
      <w:r w:rsidR="00C240B4">
        <w:rPr>
          <w:rFonts w:ascii="Times New Roman" w:eastAsia="Times New Roman" w:hAnsi="Times New Roman"/>
          <w:sz w:val="24"/>
          <w:szCs w:val="24"/>
          <w:lang w:eastAsia="ru-RU"/>
        </w:rPr>
        <w:t xml:space="preserve">по полному </w:t>
      </w:r>
      <w:bookmarkStart w:id="12" w:name="_GoBack"/>
      <w:bookmarkEnd w:id="12"/>
      <w:r w:rsidR="00C240B4">
        <w:rPr>
          <w:rFonts w:ascii="Times New Roman" w:eastAsia="Times New Roman" w:hAnsi="Times New Roman"/>
          <w:sz w:val="24"/>
          <w:szCs w:val="24"/>
          <w:lang w:eastAsia="ru-RU"/>
        </w:rPr>
        <w:t xml:space="preserve">окончанию работ </w:t>
      </w:r>
      <w:r w:rsidR="00A97E08" w:rsidRPr="00A97E08">
        <w:rPr>
          <w:rFonts w:ascii="Times New Roman" w:eastAsia="Times New Roman" w:hAnsi="Times New Roman"/>
          <w:sz w:val="24"/>
          <w:szCs w:val="24"/>
          <w:lang w:eastAsia="ru-RU"/>
        </w:rPr>
        <w:t xml:space="preserve">за </w:t>
      </w:r>
      <w:r w:rsidRPr="00A97E08">
        <w:rPr>
          <w:rFonts w:ascii="Times New Roman" w:eastAsia="Times New Roman" w:hAnsi="Times New Roman"/>
          <w:sz w:val="24"/>
          <w:szCs w:val="24"/>
          <w:lang w:eastAsia="ru-RU"/>
        </w:rPr>
        <w:t xml:space="preserve">фактически выполненные работы, в течение </w:t>
      </w:r>
      <w:r w:rsidR="00A97E08" w:rsidRPr="00A97E08">
        <w:rPr>
          <w:rFonts w:ascii="Times New Roman" w:eastAsia="Times New Roman" w:hAnsi="Times New Roman"/>
          <w:sz w:val="24"/>
          <w:szCs w:val="24"/>
          <w:lang w:eastAsia="ru-RU"/>
        </w:rPr>
        <w:t>30</w:t>
      </w:r>
      <w:r w:rsidR="0026371B">
        <w:rPr>
          <w:rFonts w:ascii="Times New Roman" w:eastAsia="Times New Roman" w:hAnsi="Times New Roman"/>
          <w:sz w:val="24"/>
          <w:szCs w:val="24"/>
          <w:lang w:eastAsia="ru-RU"/>
        </w:rPr>
        <w:t xml:space="preserve"> календарных</w:t>
      </w:r>
      <w:r w:rsidRPr="00A97E08">
        <w:rPr>
          <w:rFonts w:ascii="Times New Roman" w:eastAsia="Times New Roman" w:hAnsi="Times New Roman"/>
          <w:sz w:val="24"/>
          <w:szCs w:val="24"/>
          <w:lang w:eastAsia="ru-RU"/>
        </w:rPr>
        <w:t xml:space="preserve"> дней на основании подписан</w:t>
      </w:r>
      <w:r w:rsidR="00970DD6">
        <w:rPr>
          <w:rFonts w:ascii="Times New Roman" w:eastAsia="Times New Roman" w:hAnsi="Times New Roman"/>
          <w:sz w:val="24"/>
          <w:szCs w:val="24"/>
          <w:lang w:eastAsia="ru-RU"/>
        </w:rPr>
        <w:t>ных сторонами актов формы КС-2 и</w:t>
      </w:r>
      <w:r w:rsidRPr="00A97E08">
        <w:rPr>
          <w:rFonts w:ascii="Times New Roman" w:eastAsia="Times New Roman" w:hAnsi="Times New Roman"/>
          <w:sz w:val="24"/>
          <w:szCs w:val="24"/>
          <w:lang w:eastAsia="ru-RU"/>
        </w:rPr>
        <w:t xml:space="preserve"> справки КС-3, согласно выставленному счету и счету-фактуре</w:t>
      </w:r>
      <w:r w:rsidR="00713490" w:rsidRPr="00A97E08">
        <w:rPr>
          <w:rFonts w:ascii="Times New Roman" w:hAnsi="Times New Roman"/>
          <w:sz w:val="24"/>
          <w:szCs w:val="24"/>
        </w:rPr>
        <w:t>.</w:t>
      </w:r>
    </w:p>
    <w:p w:rsidR="004018FB" w:rsidRPr="0075360C" w:rsidRDefault="00B138B1" w:rsidP="008318CF">
      <w:pPr>
        <w:pStyle w:val="ac"/>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6D431D">
        <w:rPr>
          <w:rFonts w:ascii="Times New Roman" w:eastAsia="Times New Roman" w:hAnsi="Times New Roman"/>
          <w:sz w:val="24"/>
          <w:szCs w:val="24"/>
          <w:lang w:eastAsia="ru-RU"/>
        </w:rPr>
        <w:t xml:space="preserve">Оплата ПОДРЯДЧИКОМ за предоставленные ЗАКАЗЧИКОМ услуги, осуществляются денежными средствами на счет ЗАКАЗЧИКА поэтапно (ежемесячно) по факту получения в течение 30 календарных дней </w:t>
      </w:r>
      <w:r w:rsidRPr="006D431D">
        <w:rPr>
          <w:rFonts w:ascii="Times New Roman" w:hAnsi="Times New Roman"/>
          <w:sz w:val="24"/>
          <w:szCs w:val="24"/>
        </w:rPr>
        <w:t>на основании счета, счета-фактуры, товарной накладной (ТОРГ 12).</w:t>
      </w:r>
    </w:p>
    <w:p w:rsidR="0075360C" w:rsidRPr="0075360C" w:rsidRDefault="0075360C" w:rsidP="00FC6964">
      <w:pPr>
        <w:numPr>
          <w:ilvl w:val="1"/>
          <w:numId w:val="5"/>
        </w:numPr>
        <w:tabs>
          <w:tab w:val="left" w:pos="0"/>
          <w:tab w:val="left" w:pos="709"/>
          <w:tab w:val="left" w:pos="993"/>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5360C">
        <w:rPr>
          <w:rFonts w:ascii="Times New Roman" w:hAnsi="Times New Roman"/>
          <w:sz w:val="24"/>
          <w:szCs w:val="24"/>
          <w:lang w:eastAsia="ru-RU"/>
        </w:rPr>
        <w:t>Датой платежа считается дата списания денежных средств со счета ЗАКАЗЧИКА</w:t>
      </w:r>
      <w:r w:rsidRPr="0075360C">
        <w:rPr>
          <w:rFonts w:ascii="Times New Roman" w:hAnsi="Times New Roman"/>
          <w:sz w:val="24"/>
          <w:szCs w:val="24"/>
        </w:rPr>
        <w:t>.</w:t>
      </w:r>
    </w:p>
    <w:p w:rsidR="0075360C" w:rsidRPr="0075360C" w:rsidRDefault="0075360C" w:rsidP="00FC6964">
      <w:pPr>
        <w:numPr>
          <w:ilvl w:val="1"/>
          <w:numId w:val="5"/>
        </w:numPr>
        <w:tabs>
          <w:tab w:val="left" w:pos="0"/>
          <w:tab w:val="left" w:pos="709"/>
          <w:tab w:val="left" w:pos="993"/>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5360C">
        <w:rPr>
          <w:rFonts w:ascii="Times New Roman" w:hAnsi="Times New Roman"/>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rsidR="00381DA6" w:rsidRPr="002C0BA8" w:rsidRDefault="00381DA6" w:rsidP="00E91858">
      <w:pPr>
        <w:overflowPunct w:val="0"/>
        <w:autoSpaceDE w:val="0"/>
        <w:autoSpaceDN w:val="0"/>
        <w:adjustRightInd w:val="0"/>
        <w:spacing w:after="0"/>
        <w:ind w:left="420"/>
        <w:jc w:val="both"/>
        <w:textAlignment w:val="baseline"/>
        <w:rPr>
          <w:rFonts w:ascii="Times New Roman" w:eastAsia="Times New Roman" w:hAnsi="Times New Roman"/>
          <w:sz w:val="24"/>
          <w:szCs w:val="24"/>
          <w:lang w:eastAsia="ru-RU"/>
        </w:rPr>
      </w:pPr>
    </w:p>
    <w:p w:rsidR="00381DA6" w:rsidRPr="002C0BA8" w:rsidRDefault="00381DA6" w:rsidP="005869C5">
      <w:pPr>
        <w:pStyle w:val="ac"/>
        <w:numPr>
          <w:ilvl w:val="0"/>
          <w:numId w:val="1"/>
        </w:numPr>
        <w:overflowPunct w:val="0"/>
        <w:autoSpaceDE w:val="0"/>
        <w:autoSpaceDN w:val="0"/>
        <w:adjustRightInd w:val="0"/>
        <w:spacing w:after="0"/>
        <w:ind w:left="1843" w:firstLine="142"/>
        <w:textAlignment w:val="baseline"/>
        <w:outlineLvl w:val="0"/>
        <w:rPr>
          <w:rFonts w:ascii="Times New Roman" w:eastAsia="Times New Roman" w:hAnsi="Times New Roman"/>
          <w:b/>
          <w:sz w:val="24"/>
          <w:szCs w:val="24"/>
          <w:lang w:eastAsia="ru-RU"/>
        </w:rPr>
      </w:pPr>
      <w:bookmarkStart w:id="13" w:name="_Toc386500163"/>
      <w:bookmarkStart w:id="14" w:name="_Toc386500982"/>
      <w:bookmarkStart w:id="15" w:name="_Toc386501554"/>
      <w:bookmarkStart w:id="16" w:name="_Toc386501636"/>
      <w:bookmarkStart w:id="17" w:name="_Toc386542789"/>
      <w:bookmarkStart w:id="18" w:name="_Toc390670718"/>
      <w:r w:rsidRPr="002C0BA8">
        <w:rPr>
          <w:rFonts w:ascii="Times New Roman" w:hAnsi="Times New Roman"/>
          <w:b/>
          <w:sz w:val="24"/>
          <w:szCs w:val="24"/>
        </w:rPr>
        <w:t>СРОК ВЫПОЛНЕНИЯ РАБОТ ПО ДОГОВОРУ</w:t>
      </w:r>
      <w:bookmarkEnd w:id="13"/>
      <w:bookmarkEnd w:id="14"/>
      <w:bookmarkEnd w:id="15"/>
      <w:bookmarkEnd w:id="16"/>
      <w:bookmarkEnd w:id="17"/>
      <w:bookmarkEnd w:id="18"/>
    </w:p>
    <w:p w:rsidR="00736711" w:rsidRPr="002C0BA8" w:rsidRDefault="00736711"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Срок выполнения работ</w:t>
      </w:r>
      <w:r w:rsidR="005B2FD7" w:rsidRPr="002C0BA8">
        <w:rPr>
          <w:rFonts w:ascii="Times New Roman" w:hAnsi="Times New Roman"/>
          <w:sz w:val="24"/>
          <w:szCs w:val="24"/>
        </w:rPr>
        <w:t>:</w:t>
      </w:r>
      <w:r w:rsidR="001D44F7" w:rsidRPr="002C0BA8">
        <w:rPr>
          <w:rFonts w:ascii="Times New Roman" w:hAnsi="Times New Roman"/>
          <w:sz w:val="24"/>
          <w:szCs w:val="24"/>
        </w:rPr>
        <w:t xml:space="preserve"> </w:t>
      </w:r>
      <w:r w:rsidR="004A54A0" w:rsidRPr="002C0BA8">
        <w:rPr>
          <w:rFonts w:ascii="Times New Roman" w:hAnsi="Times New Roman"/>
          <w:b/>
          <w:sz w:val="24"/>
          <w:szCs w:val="24"/>
        </w:rPr>
        <w:t xml:space="preserve">с </w:t>
      </w:r>
      <w:r w:rsidR="00BF6F46">
        <w:rPr>
          <w:rFonts w:ascii="Times New Roman" w:hAnsi="Times New Roman"/>
          <w:b/>
          <w:sz w:val="24"/>
          <w:szCs w:val="24"/>
        </w:rPr>
        <w:t>«__»</w:t>
      </w:r>
      <w:r w:rsidR="008318CF" w:rsidRPr="002C0BA8">
        <w:rPr>
          <w:rFonts w:ascii="Times New Roman" w:hAnsi="Times New Roman"/>
          <w:b/>
          <w:sz w:val="24"/>
          <w:szCs w:val="24"/>
        </w:rPr>
        <w:t xml:space="preserve"> </w:t>
      </w:r>
      <w:r w:rsidR="00BF6F46">
        <w:rPr>
          <w:rFonts w:ascii="Times New Roman" w:hAnsi="Times New Roman"/>
          <w:b/>
          <w:sz w:val="24"/>
          <w:szCs w:val="24"/>
        </w:rPr>
        <w:t>__________</w:t>
      </w:r>
      <w:r w:rsidR="008318CF" w:rsidRPr="002C0BA8">
        <w:rPr>
          <w:rFonts w:ascii="Times New Roman" w:hAnsi="Times New Roman"/>
          <w:b/>
          <w:sz w:val="24"/>
          <w:szCs w:val="24"/>
        </w:rPr>
        <w:t xml:space="preserve"> 201</w:t>
      </w:r>
      <w:r w:rsidR="00BF6F46">
        <w:rPr>
          <w:rFonts w:ascii="Times New Roman" w:hAnsi="Times New Roman"/>
          <w:b/>
          <w:sz w:val="24"/>
          <w:szCs w:val="24"/>
        </w:rPr>
        <w:t>__</w:t>
      </w:r>
      <w:r w:rsidR="008318CF" w:rsidRPr="002C0BA8">
        <w:rPr>
          <w:rFonts w:ascii="Times New Roman" w:hAnsi="Times New Roman"/>
          <w:b/>
          <w:sz w:val="24"/>
          <w:szCs w:val="24"/>
        </w:rPr>
        <w:t xml:space="preserve"> года</w:t>
      </w:r>
      <w:r w:rsidR="004A54A0" w:rsidRPr="002C0BA8">
        <w:rPr>
          <w:rFonts w:ascii="Times New Roman" w:hAnsi="Times New Roman"/>
          <w:b/>
          <w:sz w:val="24"/>
          <w:szCs w:val="24"/>
        </w:rPr>
        <w:t xml:space="preserve"> по </w:t>
      </w:r>
      <w:r w:rsidR="00BF6F46">
        <w:rPr>
          <w:rFonts w:ascii="Times New Roman" w:hAnsi="Times New Roman"/>
          <w:b/>
          <w:sz w:val="24"/>
          <w:szCs w:val="24"/>
        </w:rPr>
        <w:t>«__»</w:t>
      </w:r>
      <w:r w:rsidR="004A54A0" w:rsidRPr="002C0BA8">
        <w:rPr>
          <w:rFonts w:ascii="Times New Roman" w:hAnsi="Times New Roman"/>
          <w:b/>
          <w:sz w:val="24"/>
          <w:szCs w:val="24"/>
        </w:rPr>
        <w:t xml:space="preserve"> </w:t>
      </w:r>
      <w:r w:rsidR="00BF6F46">
        <w:rPr>
          <w:rFonts w:ascii="Times New Roman" w:hAnsi="Times New Roman"/>
          <w:b/>
          <w:sz w:val="24"/>
          <w:szCs w:val="24"/>
        </w:rPr>
        <w:t>__________</w:t>
      </w:r>
      <w:r w:rsidR="004A54A0" w:rsidRPr="002C0BA8">
        <w:rPr>
          <w:rFonts w:ascii="Times New Roman" w:hAnsi="Times New Roman"/>
          <w:b/>
          <w:sz w:val="24"/>
          <w:szCs w:val="24"/>
        </w:rPr>
        <w:t xml:space="preserve"> 201</w:t>
      </w:r>
      <w:r w:rsidR="00BF6F46">
        <w:rPr>
          <w:rFonts w:ascii="Times New Roman" w:hAnsi="Times New Roman"/>
          <w:b/>
          <w:sz w:val="24"/>
          <w:szCs w:val="24"/>
        </w:rPr>
        <w:t>__</w:t>
      </w:r>
      <w:r w:rsidR="004A54A0" w:rsidRPr="002C0BA8">
        <w:rPr>
          <w:rFonts w:ascii="Times New Roman" w:hAnsi="Times New Roman"/>
          <w:b/>
          <w:sz w:val="24"/>
          <w:szCs w:val="24"/>
        </w:rPr>
        <w:t xml:space="preserve"> года</w:t>
      </w:r>
      <w:r w:rsidR="00426F95" w:rsidRPr="002C0BA8">
        <w:rPr>
          <w:rFonts w:ascii="Times New Roman" w:hAnsi="Times New Roman"/>
          <w:b/>
          <w:sz w:val="24"/>
          <w:szCs w:val="24"/>
        </w:rPr>
        <w:t>.</w:t>
      </w:r>
    </w:p>
    <w:p w:rsidR="00736711" w:rsidRPr="002C0BA8"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w:t>
      </w:r>
      <w:r w:rsidR="004A54A0" w:rsidRPr="002C0BA8">
        <w:rPr>
          <w:rFonts w:ascii="Times New Roman" w:hAnsi="Times New Roman"/>
          <w:sz w:val="24"/>
          <w:szCs w:val="24"/>
        </w:rPr>
        <w:t xml:space="preserve"> выполняет работы по договору </w:t>
      </w:r>
      <w:r w:rsidR="004A54A0" w:rsidRPr="002C0BA8">
        <w:rPr>
          <w:rFonts w:ascii="Times New Roman" w:hAnsi="Times New Roman"/>
          <w:spacing w:val="-1"/>
          <w:sz w:val="24"/>
          <w:szCs w:val="24"/>
        </w:rPr>
        <w:t xml:space="preserve">в соответствии с «Графиком производства работ» (Приложение № </w:t>
      </w:r>
      <w:r w:rsidR="0075360C">
        <w:rPr>
          <w:rFonts w:ascii="Times New Roman" w:hAnsi="Times New Roman"/>
          <w:spacing w:val="-1"/>
          <w:sz w:val="24"/>
          <w:szCs w:val="24"/>
        </w:rPr>
        <w:t>3</w:t>
      </w:r>
      <w:r w:rsidR="004A54A0" w:rsidRPr="002C0BA8">
        <w:rPr>
          <w:rFonts w:ascii="Times New Roman" w:hAnsi="Times New Roman"/>
          <w:spacing w:val="-1"/>
          <w:sz w:val="24"/>
          <w:szCs w:val="24"/>
        </w:rPr>
        <w:t xml:space="preserve"> к настоящему Договору, являющ</w:t>
      </w:r>
      <w:r w:rsidR="0075360C">
        <w:rPr>
          <w:rFonts w:ascii="Times New Roman" w:hAnsi="Times New Roman"/>
          <w:spacing w:val="-1"/>
          <w:sz w:val="24"/>
          <w:szCs w:val="24"/>
        </w:rPr>
        <w:t>ее</w:t>
      </w:r>
      <w:r w:rsidR="004A54A0" w:rsidRPr="002C0BA8">
        <w:rPr>
          <w:rFonts w:ascii="Times New Roman" w:hAnsi="Times New Roman"/>
          <w:spacing w:val="-1"/>
          <w:sz w:val="24"/>
          <w:szCs w:val="24"/>
        </w:rPr>
        <w:t xml:space="preserve">ся </w:t>
      </w:r>
      <w:r w:rsidRPr="002C0BA8">
        <w:rPr>
          <w:rFonts w:ascii="Times New Roman" w:hAnsi="Times New Roman"/>
          <w:spacing w:val="-1"/>
          <w:sz w:val="24"/>
          <w:szCs w:val="24"/>
        </w:rPr>
        <w:t xml:space="preserve">его </w:t>
      </w:r>
      <w:r w:rsidR="004A54A0" w:rsidRPr="002C0BA8">
        <w:rPr>
          <w:rFonts w:ascii="Times New Roman" w:hAnsi="Times New Roman"/>
          <w:spacing w:val="-1"/>
          <w:sz w:val="24"/>
          <w:szCs w:val="24"/>
        </w:rPr>
        <w:t>неотъемлемой частью</w:t>
      </w:r>
      <w:r w:rsidRPr="002C0BA8">
        <w:rPr>
          <w:rFonts w:ascii="Times New Roman" w:hAnsi="Times New Roman"/>
          <w:spacing w:val="-1"/>
          <w:sz w:val="24"/>
          <w:szCs w:val="24"/>
        </w:rPr>
        <w:t>)</w:t>
      </w:r>
      <w:r w:rsidR="00426F95" w:rsidRPr="002C0BA8">
        <w:rPr>
          <w:rFonts w:ascii="Times New Roman" w:hAnsi="Times New Roman"/>
          <w:spacing w:val="-1"/>
          <w:sz w:val="24"/>
          <w:szCs w:val="24"/>
        </w:rPr>
        <w:t>.</w:t>
      </w:r>
    </w:p>
    <w:p w:rsidR="00772449" w:rsidRPr="002C0BA8" w:rsidRDefault="004A54A0"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Если по просьбе или вине </w:t>
      </w:r>
      <w:r w:rsidR="00796465" w:rsidRPr="002C0BA8">
        <w:rPr>
          <w:rFonts w:ascii="Times New Roman" w:hAnsi="Times New Roman"/>
          <w:sz w:val="24"/>
          <w:szCs w:val="24"/>
        </w:rPr>
        <w:t xml:space="preserve">ЗАКАЗЧИКА </w:t>
      </w:r>
      <w:r w:rsidRPr="002C0BA8">
        <w:rPr>
          <w:rFonts w:ascii="Times New Roman" w:hAnsi="Times New Roman"/>
          <w:sz w:val="24"/>
          <w:szCs w:val="24"/>
        </w:rPr>
        <w:t>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r w:rsidR="00772449" w:rsidRPr="002C0BA8">
        <w:rPr>
          <w:rFonts w:ascii="Times New Roman" w:hAnsi="Times New Roman"/>
          <w:sz w:val="24"/>
          <w:szCs w:val="24"/>
        </w:rPr>
        <w:t>.</w:t>
      </w:r>
    </w:p>
    <w:p w:rsidR="00772449" w:rsidRPr="002C0BA8" w:rsidRDefault="004A54A0"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r w:rsidR="007166BC" w:rsidRPr="002C0BA8">
        <w:rPr>
          <w:rFonts w:ascii="Times New Roman" w:hAnsi="Times New Roman"/>
          <w:sz w:val="24"/>
          <w:szCs w:val="24"/>
        </w:rPr>
        <w:t>.</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970C4C" w:rsidRPr="002C0BA8" w:rsidRDefault="00381DA6" w:rsidP="005869C5">
      <w:pPr>
        <w:pStyle w:val="ac"/>
        <w:numPr>
          <w:ilvl w:val="0"/>
          <w:numId w:val="1"/>
        </w:numPr>
        <w:overflowPunct w:val="0"/>
        <w:autoSpaceDE w:val="0"/>
        <w:autoSpaceDN w:val="0"/>
        <w:adjustRightInd w:val="0"/>
        <w:spacing w:after="0"/>
        <w:ind w:left="567"/>
        <w:jc w:val="center"/>
        <w:textAlignment w:val="baseline"/>
        <w:outlineLvl w:val="0"/>
        <w:rPr>
          <w:rFonts w:ascii="Times New Roman" w:eastAsia="Times New Roman" w:hAnsi="Times New Roman"/>
          <w:b/>
          <w:sz w:val="24"/>
          <w:szCs w:val="24"/>
          <w:lang w:eastAsia="ru-RU"/>
        </w:rPr>
      </w:pPr>
      <w:bookmarkStart w:id="19" w:name="_Toc386500164"/>
      <w:bookmarkStart w:id="20" w:name="_Toc386500983"/>
      <w:bookmarkStart w:id="21" w:name="_Toc386501555"/>
      <w:bookmarkStart w:id="22" w:name="_Toc386501637"/>
      <w:bookmarkStart w:id="23" w:name="_Toc386542790"/>
      <w:bookmarkStart w:id="24" w:name="_Toc390670719"/>
      <w:r w:rsidRPr="002C0BA8">
        <w:rPr>
          <w:rFonts w:ascii="Times New Roman" w:eastAsia="Times New Roman" w:hAnsi="Times New Roman"/>
          <w:b/>
          <w:sz w:val="24"/>
          <w:szCs w:val="24"/>
          <w:lang w:eastAsia="ru-RU"/>
        </w:rPr>
        <w:t>ПРАВА И ОБЯЗАННОСТИ СТОРОН</w:t>
      </w:r>
      <w:bookmarkEnd w:id="19"/>
      <w:bookmarkEnd w:id="20"/>
      <w:bookmarkEnd w:id="21"/>
      <w:bookmarkEnd w:id="22"/>
      <w:bookmarkEnd w:id="23"/>
      <w:bookmarkEnd w:id="24"/>
    </w:p>
    <w:p w:rsidR="00F54C3E" w:rsidRPr="002C0BA8" w:rsidRDefault="00F54C3E" w:rsidP="00E91858">
      <w:pPr>
        <w:numPr>
          <w:ilvl w:val="1"/>
          <w:numId w:val="1"/>
        </w:numPr>
        <w:overflowPunct w:val="0"/>
        <w:autoSpaceDE w:val="0"/>
        <w:autoSpaceDN w:val="0"/>
        <w:adjustRightInd w:val="0"/>
        <w:spacing w:after="0"/>
        <w:ind w:left="0" w:firstLine="6"/>
        <w:jc w:val="both"/>
        <w:textAlignment w:val="baseline"/>
        <w:rPr>
          <w:rFonts w:ascii="Times New Roman" w:eastAsia="Times New Roman" w:hAnsi="Times New Roman"/>
          <w:b/>
          <w:sz w:val="24"/>
          <w:szCs w:val="24"/>
          <w:lang w:eastAsia="ru-RU"/>
        </w:rPr>
      </w:pPr>
      <w:r w:rsidRPr="002C0BA8">
        <w:rPr>
          <w:rFonts w:ascii="Times New Roman" w:eastAsia="Times New Roman" w:hAnsi="Times New Roman"/>
          <w:b/>
          <w:sz w:val="24"/>
          <w:szCs w:val="24"/>
          <w:u w:val="single"/>
          <w:lang w:eastAsia="ru-RU"/>
        </w:rPr>
        <w:t xml:space="preserve">Права и обязанности </w:t>
      </w:r>
      <w:r w:rsidR="00510147" w:rsidRPr="002C0BA8">
        <w:rPr>
          <w:rFonts w:ascii="Times New Roman" w:eastAsia="Times New Roman" w:hAnsi="Times New Roman"/>
          <w:b/>
          <w:sz w:val="24"/>
          <w:szCs w:val="24"/>
          <w:u w:val="single"/>
          <w:lang w:eastAsia="ru-RU"/>
        </w:rPr>
        <w:t>ПОДРЯДЧИК</w:t>
      </w:r>
      <w:r w:rsidR="00E5406B" w:rsidRPr="002C0BA8">
        <w:rPr>
          <w:rFonts w:ascii="Times New Roman" w:eastAsia="Times New Roman" w:hAnsi="Times New Roman"/>
          <w:b/>
          <w:sz w:val="24"/>
          <w:szCs w:val="24"/>
          <w:u w:val="single"/>
          <w:lang w:eastAsia="ru-RU"/>
        </w:rPr>
        <w:t>А</w:t>
      </w:r>
      <w:r w:rsidRPr="002C0BA8">
        <w:rPr>
          <w:rFonts w:ascii="Times New Roman" w:eastAsia="Times New Roman" w:hAnsi="Times New Roman"/>
          <w:b/>
          <w:sz w:val="24"/>
          <w:szCs w:val="24"/>
          <w:u w:val="single"/>
          <w:lang w:eastAsia="ru-RU"/>
        </w:rPr>
        <w:t>.</w:t>
      </w:r>
    </w:p>
    <w:p w:rsidR="00F54C3E" w:rsidRPr="002C0BA8" w:rsidRDefault="00796465" w:rsidP="001134CF">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выполняет работы, вытекающие из условий настоящего Договора в соответствии с «Техническим заданием» </w:t>
      </w:r>
      <w:r w:rsidR="003D7E72">
        <w:rPr>
          <w:rFonts w:ascii="Times New Roman" w:hAnsi="Times New Roman"/>
          <w:sz w:val="24"/>
          <w:szCs w:val="24"/>
        </w:rPr>
        <w:t>(Приложение № 1</w:t>
      </w:r>
      <w:r w:rsidRPr="002C0BA8">
        <w:rPr>
          <w:rFonts w:ascii="Times New Roman" w:hAnsi="Times New Roman"/>
          <w:sz w:val="24"/>
          <w:szCs w:val="24"/>
        </w:rPr>
        <w:t xml:space="preserve">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r w:rsidR="00F54C3E" w:rsidRPr="002C0BA8">
        <w:rPr>
          <w:rFonts w:ascii="Times New Roman" w:hAnsi="Times New Roman"/>
          <w:sz w:val="24"/>
          <w:szCs w:val="24"/>
        </w:rPr>
        <w:t>.</w:t>
      </w:r>
    </w:p>
    <w:p w:rsidR="00B0632A" w:rsidRPr="00B0632A" w:rsidRDefault="00796465" w:rsidP="00B0632A">
      <w:pPr>
        <w:numPr>
          <w:ilvl w:val="2"/>
          <w:numId w:val="1"/>
        </w:numPr>
        <w:overflowPunct w:val="0"/>
        <w:autoSpaceDE w:val="0"/>
        <w:autoSpaceDN w:val="0"/>
        <w:adjustRightInd w:val="0"/>
        <w:spacing w:after="0"/>
        <w:ind w:left="0" w:firstLine="6"/>
        <w:jc w:val="both"/>
        <w:textAlignment w:val="baseline"/>
        <w:rPr>
          <w:rFonts w:ascii="Times New Roman" w:hAnsi="Times New Roman"/>
          <w:sz w:val="24"/>
          <w:szCs w:val="24"/>
        </w:rPr>
      </w:pPr>
      <w:r w:rsidRPr="002C0BA8">
        <w:rPr>
          <w:rFonts w:ascii="Times New Roman" w:hAnsi="Times New Roman"/>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w:t>
      </w:r>
      <w:r w:rsidR="00B0632A">
        <w:rPr>
          <w:rFonts w:ascii="Times New Roman" w:hAnsi="Times New Roman"/>
          <w:sz w:val="24"/>
          <w:szCs w:val="24"/>
        </w:rPr>
        <w:t>, с доставкой до строительной площадки</w:t>
      </w:r>
      <w:r w:rsidR="001D7C45">
        <w:rPr>
          <w:rFonts w:ascii="Times New Roman" w:hAnsi="Times New Roman"/>
          <w:sz w:val="24"/>
          <w:szCs w:val="24"/>
        </w:rPr>
        <w:t>.</w:t>
      </w:r>
      <w:r w:rsidR="00B0632A" w:rsidRPr="00B0632A">
        <w:rPr>
          <w:rFonts w:ascii="Times New Roman" w:hAnsi="Times New Roman"/>
          <w:sz w:val="24"/>
          <w:szCs w:val="24"/>
        </w:rPr>
        <w:t xml:space="preserve"> ПОДРЯДЧИК самостоятельно за свой счет обеспечивает себя техникой и механизмами, необходимыми для выполнения работ по договору.</w:t>
      </w:r>
    </w:p>
    <w:p w:rsidR="00CD712D" w:rsidRPr="00B0632A" w:rsidRDefault="00CD712D" w:rsidP="00FC0B9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B0632A">
        <w:rPr>
          <w:rFonts w:ascii="Times New Roman" w:eastAsia="Times New Roman" w:hAnsi="Times New Roman"/>
          <w:sz w:val="24"/>
          <w:szCs w:val="24"/>
          <w:lang w:eastAsia="ru-RU"/>
        </w:rPr>
        <w:t>ПОДРЯДЧИК до начала работ предоставляет ППР, согласованный с контролирующими органами</w:t>
      </w:r>
      <w:r w:rsidR="00317470" w:rsidRPr="00B0632A">
        <w:rPr>
          <w:rFonts w:ascii="Times New Roman" w:eastAsia="Times New Roman" w:hAnsi="Times New Roman"/>
          <w:sz w:val="24"/>
          <w:szCs w:val="24"/>
          <w:lang w:eastAsia="ru-RU"/>
        </w:rPr>
        <w:t>.</w:t>
      </w:r>
    </w:p>
    <w:p w:rsidR="001D7C45" w:rsidRPr="001D7C45" w:rsidRDefault="00796465" w:rsidP="001D7C45">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ежемесячно до 28 числа текущего месяца за подписью первого руководителя предоставляет ЗАКАЗЧИКУ оперативный план на следующий месяц в физических объемах с понедельной разбивкой в установленной ЗАКАЗЧИКОМ форме и далее еженедельно в понедельник за подписью первого руководителя предоставляет ЗАКАЗЧИКУ отчет о выполнении этого плана</w:t>
      </w:r>
      <w:r w:rsidR="00CD712D" w:rsidRPr="002C0BA8">
        <w:rPr>
          <w:rFonts w:ascii="Times New Roman" w:hAnsi="Times New Roman"/>
          <w:sz w:val="24"/>
          <w:szCs w:val="24"/>
        </w:rPr>
        <w:t>.</w:t>
      </w:r>
    </w:p>
    <w:p w:rsidR="00796465" w:rsidRPr="00B0632A"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2C0BA8">
        <w:rPr>
          <w:rFonts w:ascii="Times New Roman" w:hAnsi="Times New Roman"/>
          <w:sz w:val="24"/>
          <w:szCs w:val="24"/>
          <w:lang w:bidi="en-US"/>
        </w:rPr>
        <w:t xml:space="preserve">за организацию производственного контроля, за соблюдением требований промышленной безопасности, </w:t>
      </w:r>
      <w:r w:rsidRPr="002C0BA8">
        <w:rPr>
          <w:rFonts w:ascii="Times New Roman" w:hAnsi="Times New Roman"/>
          <w:sz w:val="24"/>
          <w:szCs w:val="24"/>
        </w:rPr>
        <w:t xml:space="preserve">безопасное ведение работ, </w:t>
      </w:r>
      <w:r w:rsidRPr="002C0BA8">
        <w:rPr>
          <w:rFonts w:ascii="Times New Roman" w:hAnsi="Times New Roman"/>
          <w:sz w:val="24"/>
          <w:szCs w:val="24"/>
        </w:rPr>
        <w:lastRenderedPageBreak/>
        <w:t>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B0632A" w:rsidRPr="002C0BA8" w:rsidRDefault="00B0632A" w:rsidP="00B0632A">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B0632A" w:rsidRPr="002C0BA8" w:rsidRDefault="00B0632A" w:rsidP="00B0632A">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самостоятельно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p>
    <w:p w:rsidR="00B0632A" w:rsidRPr="002C0BA8" w:rsidRDefault="00B0632A" w:rsidP="00B0632A">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обеспечивает сохранность выполненных работ до момента передачи результата работ по акту приемки </w:t>
      </w:r>
      <w:r>
        <w:rPr>
          <w:rFonts w:ascii="Times New Roman" w:hAnsi="Times New Roman"/>
          <w:sz w:val="24"/>
          <w:szCs w:val="24"/>
        </w:rPr>
        <w:t>выполненных работ по</w:t>
      </w:r>
      <w:r w:rsidRPr="002C0BA8">
        <w:rPr>
          <w:rFonts w:ascii="Times New Roman" w:hAnsi="Times New Roman"/>
          <w:sz w:val="24"/>
          <w:szCs w:val="24"/>
        </w:rPr>
        <w:t xml:space="preserve"> объект</w:t>
      </w:r>
      <w:r>
        <w:rPr>
          <w:rFonts w:ascii="Times New Roman" w:hAnsi="Times New Roman"/>
          <w:sz w:val="24"/>
          <w:szCs w:val="24"/>
        </w:rPr>
        <w:t>у</w:t>
      </w:r>
      <w:r w:rsidRPr="002C0BA8">
        <w:rPr>
          <w:rFonts w:ascii="Times New Roman" w:hAnsi="Times New Roman"/>
          <w:sz w:val="24"/>
          <w:szCs w:val="24"/>
        </w:rPr>
        <w:t>.</w:t>
      </w:r>
    </w:p>
    <w:p w:rsidR="0062785A" w:rsidRPr="00FE6241" w:rsidRDefault="0062785A" w:rsidP="0062785A">
      <w:pPr>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FE6241">
        <w:rPr>
          <w:rFonts w:ascii="Times New Roman" w:hAnsi="Times New Roman"/>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w:t>
      </w:r>
      <w:r>
        <w:rPr>
          <w:rFonts w:ascii="Times New Roman" w:hAnsi="Times New Roman"/>
          <w:sz w:val="24"/>
          <w:szCs w:val="24"/>
        </w:rPr>
        <w:t xml:space="preserve">тацией), строительным нормам и </w:t>
      </w:r>
      <w:r w:rsidRPr="00FE6241">
        <w:rPr>
          <w:rFonts w:ascii="Times New Roman" w:hAnsi="Times New Roman"/>
          <w:sz w:val="24"/>
          <w:szCs w:val="24"/>
        </w:rPr>
        <w:t>правилам РФ.</w:t>
      </w:r>
    </w:p>
    <w:p w:rsidR="0062785A" w:rsidRPr="002C0BA8" w:rsidRDefault="0062785A" w:rsidP="0062785A">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rsidR="0062785A" w:rsidRPr="00FE6241" w:rsidRDefault="0062785A" w:rsidP="0062785A">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Times New Roman" w:hAnsi="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62785A" w:rsidRPr="0062785A" w:rsidRDefault="0062785A" w:rsidP="00A404FF">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62785A">
        <w:rPr>
          <w:rFonts w:ascii="Times New Roman" w:eastAsia="Times New Roman" w:hAnsi="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w:t>
      </w:r>
      <w:proofErr w:type="spellStart"/>
      <w:r w:rsidRPr="0062785A">
        <w:rPr>
          <w:rFonts w:ascii="Times New Roman" w:eastAsia="Times New Roman" w:hAnsi="Times New Roman"/>
          <w:sz w:val="24"/>
          <w:szCs w:val="24"/>
          <w:lang w:eastAsia="ru-RU"/>
        </w:rPr>
        <w:t>строповки</w:t>
      </w:r>
      <w:proofErr w:type="spellEnd"/>
      <w:r w:rsidRPr="0062785A">
        <w:rPr>
          <w:rFonts w:ascii="Times New Roman" w:eastAsia="Times New Roman" w:hAnsi="Times New Roman"/>
          <w:sz w:val="24"/>
          <w:szCs w:val="24"/>
          <w:lang w:eastAsia="ru-RU"/>
        </w:rPr>
        <w:t xml:space="preserve"> при погрузо-разгрузочных работах, а также за дополнительные расходы, возникшие в связи с неправильной маркировкой и ненадлежащей тарой.</w:t>
      </w:r>
    </w:p>
    <w:p w:rsidR="006B27BC" w:rsidRDefault="0062785A" w:rsidP="006B27BC">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62785A">
        <w:rPr>
          <w:rFonts w:ascii="Times New Roman" w:hAnsi="Times New Roman"/>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6B27BC" w:rsidRPr="006B27BC" w:rsidRDefault="006B27BC" w:rsidP="006B27BC">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6B27BC">
        <w:rPr>
          <w:rFonts w:ascii="Times New Roman" w:hAnsi="Times New Roman"/>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rsidR="006B27BC" w:rsidRPr="00FE6241" w:rsidRDefault="006B27BC" w:rsidP="006B27BC">
      <w:pPr>
        <w:pStyle w:val="ac"/>
        <w:overflowPunct w:val="0"/>
        <w:autoSpaceDE w:val="0"/>
        <w:autoSpaceDN w:val="0"/>
        <w:adjustRightInd w:val="0"/>
        <w:spacing w:after="0" w:line="240" w:lineRule="auto"/>
        <w:ind w:left="0" w:firstLine="708"/>
        <w:jc w:val="both"/>
        <w:textAlignment w:val="baseline"/>
        <w:rPr>
          <w:rFonts w:ascii="Times New Roman" w:eastAsia="Times New Roman" w:hAnsi="Times New Roman"/>
          <w:sz w:val="24"/>
          <w:szCs w:val="24"/>
          <w:lang w:eastAsia="ru-RU"/>
        </w:rPr>
      </w:pPr>
      <w:r w:rsidRPr="00FE6241">
        <w:rPr>
          <w:rFonts w:ascii="Times New Roman" w:eastAsia="Times New Roman" w:hAnsi="Times New Roman"/>
          <w:sz w:val="24"/>
          <w:szCs w:val="24"/>
          <w:lang w:eastAsia="ru-RU"/>
        </w:rPr>
        <w:t>В случае невыполнения данных требований к ПОДРЯДЧИКУ применяются штрафные санкции</w:t>
      </w:r>
      <w:r>
        <w:rPr>
          <w:rFonts w:ascii="Times New Roman" w:eastAsia="Times New Roman" w:hAnsi="Times New Roman"/>
          <w:sz w:val="24"/>
          <w:szCs w:val="24"/>
          <w:lang w:eastAsia="ru-RU"/>
        </w:rPr>
        <w:t xml:space="preserve"> в следующем размере: для договоров </w:t>
      </w:r>
      <w:r w:rsidRPr="00FE6241">
        <w:rPr>
          <w:rFonts w:ascii="Times New Roman" w:eastAsia="Times New Roman" w:hAnsi="Times New Roman"/>
          <w:sz w:val="24"/>
          <w:szCs w:val="24"/>
          <w:lang w:eastAsia="ru-RU"/>
        </w:rPr>
        <w:t xml:space="preserve">на сумму </w:t>
      </w:r>
      <w:r w:rsidR="00B27636">
        <w:rPr>
          <w:rFonts w:ascii="Times New Roman" w:eastAsia="Times New Roman" w:hAnsi="Times New Roman"/>
          <w:sz w:val="24"/>
          <w:szCs w:val="24"/>
          <w:lang w:eastAsia="ru-RU"/>
        </w:rPr>
        <w:t>до</w:t>
      </w:r>
      <w:r>
        <w:rPr>
          <w:rFonts w:ascii="Times New Roman" w:eastAsia="Times New Roman" w:hAnsi="Times New Roman"/>
          <w:sz w:val="24"/>
          <w:szCs w:val="24"/>
          <w:lang w:eastAsia="ru-RU"/>
        </w:rPr>
        <w:t xml:space="preserve"> 1 млн. рублей штраф </w:t>
      </w:r>
      <w:r w:rsidR="00B27636">
        <w:rPr>
          <w:rFonts w:ascii="Times New Roman" w:eastAsia="Times New Roman" w:hAnsi="Times New Roman"/>
          <w:sz w:val="24"/>
          <w:szCs w:val="24"/>
          <w:lang w:eastAsia="ru-RU"/>
        </w:rPr>
        <w:t>3</w:t>
      </w:r>
      <w:r>
        <w:rPr>
          <w:rFonts w:ascii="Times New Roman" w:eastAsia="Times New Roman" w:hAnsi="Times New Roman"/>
          <w:sz w:val="24"/>
          <w:szCs w:val="24"/>
          <w:lang w:eastAsia="ru-RU"/>
        </w:rPr>
        <w:t>0 000 (</w:t>
      </w:r>
      <w:r w:rsidR="00B27636">
        <w:rPr>
          <w:rFonts w:ascii="Times New Roman" w:eastAsia="Times New Roman" w:hAnsi="Times New Roman"/>
          <w:sz w:val="24"/>
          <w:szCs w:val="24"/>
          <w:lang w:eastAsia="ru-RU"/>
        </w:rPr>
        <w:t>Тридцать</w:t>
      </w:r>
      <w:r>
        <w:rPr>
          <w:rFonts w:ascii="Times New Roman" w:eastAsia="Times New Roman" w:hAnsi="Times New Roman"/>
          <w:sz w:val="24"/>
          <w:szCs w:val="24"/>
          <w:lang w:eastAsia="ru-RU"/>
        </w:rPr>
        <w:t xml:space="preserve"> тысяч) рублей; для договоров </w:t>
      </w:r>
      <w:r w:rsidRPr="00FE6241">
        <w:rPr>
          <w:rFonts w:ascii="Times New Roman" w:eastAsia="Times New Roman" w:hAnsi="Times New Roman"/>
          <w:sz w:val="24"/>
          <w:szCs w:val="24"/>
          <w:lang w:eastAsia="ru-RU"/>
        </w:rPr>
        <w:t xml:space="preserve">на сумму </w:t>
      </w:r>
      <w:r>
        <w:rPr>
          <w:rFonts w:ascii="Times New Roman" w:eastAsia="Times New Roman" w:hAnsi="Times New Roman"/>
          <w:sz w:val="24"/>
          <w:szCs w:val="24"/>
          <w:lang w:eastAsia="ru-RU"/>
        </w:rPr>
        <w:t>свыше 1 млн. рублей штраф 50 000 (Пятьдесят тысяч) рублей</w:t>
      </w:r>
      <w:r w:rsidR="00B27636">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FE6241">
        <w:rPr>
          <w:rFonts w:ascii="Times New Roman" w:hAnsi="Times New Roman"/>
          <w:sz w:val="24"/>
          <w:szCs w:val="24"/>
        </w:rPr>
        <w:t>Факт нарушения фиксируется в «Талоне</w:t>
      </w:r>
      <w:r w:rsidR="00B27636">
        <w:rPr>
          <w:rFonts w:ascii="Times New Roman" w:hAnsi="Times New Roman"/>
          <w:sz w:val="24"/>
          <w:szCs w:val="24"/>
        </w:rPr>
        <w:t xml:space="preserve"> </w:t>
      </w:r>
      <w:r w:rsidRPr="00FE6241">
        <w:rPr>
          <w:rFonts w:ascii="Times New Roman" w:hAnsi="Times New Roman"/>
          <w:sz w:val="24"/>
          <w:szCs w:val="24"/>
        </w:rPr>
        <w:t xml:space="preserve">нарушителя» (Приложение № 5 к настоящему Договору является шаблоном для заполнения). </w:t>
      </w:r>
      <w:r w:rsidRPr="00FE6241">
        <w:rPr>
          <w:rFonts w:ascii="Times New Roman" w:eastAsia="Times New Roman" w:hAnsi="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7D40AC" w:rsidRDefault="00B27636" w:rsidP="000269AA">
      <w:pPr>
        <w:pStyle w:val="ac"/>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D40AC">
        <w:rPr>
          <w:rFonts w:ascii="Times New Roman" w:eastAsia="Times New Roman" w:hAnsi="Times New Roman"/>
          <w:sz w:val="24"/>
          <w:szCs w:val="24"/>
          <w:lang w:eastAsia="ru-RU"/>
        </w:rPr>
        <w:t xml:space="preserve">ПОДРЯДЧИК обязан все демонтируемые материалы, после проведения демонтажных работ вывезти и произвести </w:t>
      </w:r>
      <w:r w:rsidR="007D40AC" w:rsidRPr="007D40AC">
        <w:rPr>
          <w:rFonts w:ascii="Times New Roman" w:eastAsia="Times New Roman" w:hAnsi="Times New Roman"/>
          <w:sz w:val="24"/>
          <w:szCs w:val="24"/>
          <w:lang w:eastAsia="ru-RU"/>
        </w:rPr>
        <w:t xml:space="preserve">утилизацию собственными силами </w:t>
      </w:r>
      <w:r w:rsidRPr="007D40AC">
        <w:rPr>
          <w:rFonts w:ascii="Times New Roman" w:eastAsia="Times New Roman" w:hAnsi="Times New Roman"/>
          <w:sz w:val="24"/>
          <w:szCs w:val="24"/>
          <w:lang w:eastAsia="ru-RU"/>
        </w:rPr>
        <w:t>в счет стоимости данного договора.</w:t>
      </w:r>
    </w:p>
    <w:p w:rsidR="007D40AC" w:rsidRPr="007D40AC" w:rsidRDefault="007D40AC" w:rsidP="000269AA">
      <w:pPr>
        <w:pStyle w:val="ac"/>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D40AC">
        <w:rPr>
          <w:rFonts w:ascii="Times New Roman" w:hAnsi="Times New Roman"/>
          <w:sz w:val="24"/>
          <w:szCs w:val="24"/>
        </w:rPr>
        <w:t>ПОДРЯДЧИК обязан в</w:t>
      </w:r>
      <w:r w:rsidRPr="007D40AC">
        <w:rPr>
          <w:rFonts w:ascii="Times New Roman" w:eastAsia="Times New Roman" w:hAnsi="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7D40AC" w:rsidRDefault="007D40AC" w:rsidP="007D40AC">
      <w:pPr>
        <w:pStyle w:val="ac"/>
        <w:numPr>
          <w:ilvl w:val="2"/>
          <w:numId w:val="1"/>
        </w:numPr>
        <w:ind w:left="0" w:firstLine="0"/>
        <w:jc w:val="both"/>
        <w:rPr>
          <w:rFonts w:ascii="Times New Roman" w:eastAsia="Times New Roman" w:hAnsi="Times New Roman"/>
          <w:sz w:val="24"/>
          <w:szCs w:val="24"/>
          <w:lang w:eastAsia="ru-RU"/>
        </w:rPr>
      </w:pPr>
      <w:r w:rsidRPr="007D40AC">
        <w:rPr>
          <w:rFonts w:ascii="Times New Roman" w:eastAsia="Times New Roman" w:hAnsi="Times New Roman"/>
          <w:sz w:val="24"/>
          <w:szCs w:val="24"/>
          <w:lang w:eastAsia="ru-RU"/>
        </w:rPr>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w:t>
      </w:r>
      <w:r>
        <w:rPr>
          <w:rFonts w:ascii="Times New Roman" w:eastAsia="Times New Roman" w:hAnsi="Times New Roman"/>
          <w:sz w:val="24"/>
          <w:szCs w:val="24"/>
          <w:lang w:eastAsia="ru-RU"/>
        </w:rPr>
        <w:t>в</w:t>
      </w:r>
      <w:r w:rsidRPr="007D40AC">
        <w:rPr>
          <w:rFonts w:ascii="Times New Roman" w:eastAsia="Times New Roman" w:hAnsi="Times New Roman"/>
          <w:sz w:val="24"/>
          <w:szCs w:val="24"/>
          <w:lang w:eastAsia="ru-RU"/>
        </w:rPr>
        <w:t>.</w:t>
      </w:r>
    </w:p>
    <w:p w:rsidR="003F084E" w:rsidRDefault="003F084E" w:rsidP="003F084E">
      <w:pPr>
        <w:pStyle w:val="ac"/>
        <w:ind w:left="0"/>
        <w:jc w:val="both"/>
        <w:rPr>
          <w:rFonts w:ascii="Times New Roman" w:eastAsia="Times New Roman" w:hAnsi="Times New Roman"/>
          <w:sz w:val="24"/>
          <w:szCs w:val="24"/>
          <w:lang w:eastAsia="ru-RU"/>
        </w:rPr>
      </w:pPr>
    </w:p>
    <w:p w:rsidR="003F084E" w:rsidRDefault="003F084E" w:rsidP="003F084E">
      <w:pPr>
        <w:pStyle w:val="ac"/>
        <w:ind w:left="0"/>
        <w:jc w:val="both"/>
        <w:rPr>
          <w:rFonts w:ascii="Times New Roman" w:eastAsia="Times New Roman" w:hAnsi="Times New Roman"/>
          <w:sz w:val="24"/>
          <w:szCs w:val="24"/>
          <w:lang w:eastAsia="ru-RU"/>
        </w:rPr>
      </w:pPr>
    </w:p>
    <w:p w:rsidR="007D40AC" w:rsidRPr="002C0BA8" w:rsidRDefault="007D40AC" w:rsidP="007D40A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b/>
          <w:sz w:val="24"/>
          <w:szCs w:val="24"/>
          <w:lang w:eastAsia="ru-RU"/>
        </w:rPr>
      </w:pPr>
      <w:r w:rsidRPr="002C0BA8">
        <w:rPr>
          <w:rFonts w:ascii="Times New Roman" w:eastAsia="Times New Roman" w:hAnsi="Times New Roman"/>
          <w:b/>
          <w:sz w:val="24"/>
          <w:szCs w:val="24"/>
          <w:u w:val="single"/>
          <w:lang w:eastAsia="ru-RU"/>
        </w:rPr>
        <w:t>Права и обязанности ЗАКАЗЧИКА</w:t>
      </w:r>
    </w:p>
    <w:p w:rsidR="007D40AC" w:rsidRPr="002C0BA8" w:rsidRDefault="007D40AC" w:rsidP="007D40AC">
      <w:pPr>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w:t>
      </w:r>
      <w:r>
        <w:rPr>
          <w:rFonts w:ascii="Times New Roman" w:hAnsi="Times New Roman"/>
          <w:sz w:val="24"/>
          <w:szCs w:val="24"/>
        </w:rPr>
        <w:t xml:space="preserve">ых ПОДРЯДЧИКОМ, и не влияют на </w:t>
      </w:r>
      <w:r w:rsidRPr="002C0BA8">
        <w:rPr>
          <w:rFonts w:ascii="Times New Roman" w:hAnsi="Times New Roman"/>
          <w:sz w:val="24"/>
          <w:szCs w:val="24"/>
        </w:rPr>
        <w:t>сроки производства работ.</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назначает приказом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rsidR="00177F85" w:rsidRDefault="00177F85" w:rsidP="00177F85">
      <w:pPr>
        <w:numPr>
          <w:ilvl w:val="2"/>
          <w:numId w:val="1"/>
        </w:numPr>
        <w:overflowPunct w:val="0"/>
        <w:autoSpaceDE w:val="0"/>
        <w:autoSpaceDN w:val="0"/>
        <w:adjustRightInd w:val="0"/>
        <w:spacing w:after="0" w:line="240" w:lineRule="auto"/>
        <w:ind w:left="0" w:firstLine="0"/>
        <w:jc w:val="both"/>
        <w:textAlignment w:val="baseline"/>
        <w:rPr>
          <w:rFonts w:ascii="Times New Roman" w:hAnsi="Times New Roman"/>
          <w:sz w:val="24"/>
          <w:szCs w:val="24"/>
          <w:lang w:eastAsia="ru-RU"/>
        </w:rPr>
      </w:pPr>
      <w:r w:rsidRPr="00FE6241">
        <w:rPr>
          <w:rFonts w:ascii="Times New Roman" w:hAnsi="Times New Roman"/>
          <w:sz w:val="24"/>
          <w:szCs w:val="24"/>
        </w:rPr>
        <w:t>В случае невыполнения ПОДРЯДЧИКОМ требований,</w:t>
      </w:r>
      <w:r>
        <w:rPr>
          <w:rFonts w:ascii="Times New Roman" w:hAnsi="Times New Roman"/>
          <w:sz w:val="24"/>
          <w:szCs w:val="24"/>
        </w:rPr>
        <w:t xml:space="preserve"> указанных в п.4.2.5</w:t>
      </w:r>
      <w:r w:rsidRPr="00FE6241">
        <w:rPr>
          <w:rFonts w:ascii="Times New Roman" w:hAnsi="Times New Roman"/>
          <w:sz w:val="24"/>
          <w:szCs w:val="24"/>
        </w:rPr>
        <w:t>, ЗАКАЗЧИКОМ к ПОДРЯДЧИКУ применяются штрафные санкции на сумму</w:t>
      </w:r>
      <w:r w:rsidRPr="00FE624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1</w:t>
      </w:r>
      <w:r w:rsidRPr="00FE6241">
        <w:rPr>
          <w:rFonts w:ascii="Times New Roman" w:eastAsia="Times New Roman" w:hAnsi="Times New Roman"/>
          <w:sz w:val="24"/>
          <w:szCs w:val="24"/>
          <w:lang w:eastAsia="ru-RU"/>
        </w:rPr>
        <w:t> 000 (</w:t>
      </w:r>
      <w:r>
        <w:rPr>
          <w:rFonts w:ascii="Times New Roman" w:eastAsia="Times New Roman" w:hAnsi="Times New Roman"/>
          <w:sz w:val="24"/>
          <w:szCs w:val="24"/>
          <w:lang w:eastAsia="ru-RU"/>
        </w:rPr>
        <w:t>Одна</w:t>
      </w:r>
      <w:r w:rsidRPr="00FE6241">
        <w:rPr>
          <w:rFonts w:ascii="Times New Roman" w:eastAsia="Times New Roman" w:hAnsi="Times New Roman"/>
          <w:sz w:val="24"/>
          <w:szCs w:val="24"/>
          <w:lang w:eastAsia="ru-RU"/>
        </w:rPr>
        <w:t xml:space="preserve"> тысяч</w:t>
      </w:r>
      <w:r>
        <w:rPr>
          <w:rFonts w:ascii="Times New Roman" w:eastAsia="Times New Roman" w:hAnsi="Times New Roman"/>
          <w:sz w:val="24"/>
          <w:szCs w:val="24"/>
          <w:lang w:eastAsia="ru-RU"/>
        </w:rPr>
        <w:t>а</w:t>
      </w:r>
      <w:r w:rsidRPr="00FE6241">
        <w:rPr>
          <w:rFonts w:ascii="Times New Roman" w:eastAsia="Times New Roman" w:hAnsi="Times New Roman"/>
          <w:sz w:val="24"/>
          <w:szCs w:val="24"/>
          <w:lang w:eastAsia="ru-RU"/>
        </w:rPr>
        <w:t>) рублей</w:t>
      </w:r>
      <w:r w:rsidRPr="00FE6241">
        <w:rPr>
          <w:rFonts w:ascii="Times New Roman" w:hAnsi="Times New Roman"/>
          <w:sz w:val="24"/>
          <w:szCs w:val="24"/>
        </w:rPr>
        <w:t>. Факт нарушения фиксируется в «Талоне</w:t>
      </w:r>
      <w:r>
        <w:rPr>
          <w:rFonts w:ascii="Times New Roman" w:hAnsi="Times New Roman"/>
          <w:sz w:val="24"/>
          <w:szCs w:val="24"/>
        </w:rPr>
        <w:t xml:space="preserve"> </w:t>
      </w:r>
      <w:r w:rsidRPr="00FE6241">
        <w:rPr>
          <w:rFonts w:ascii="Times New Roman" w:hAnsi="Times New Roman"/>
          <w:sz w:val="24"/>
          <w:szCs w:val="24"/>
        </w:rPr>
        <w:t xml:space="preserve">нарушителя» (Приложение № 5 к настоящему Договору). </w:t>
      </w:r>
      <w:r w:rsidRPr="00FE6241">
        <w:rPr>
          <w:rFonts w:ascii="Times New Roman" w:eastAsia="Times New Roman" w:hAnsi="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7D40AC" w:rsidRPr="00177F85" w:rsidRDefault="007D40AC" w:rsidP="00177F85">
      <w:pPr>
        <w:numPr>
          <w:ilvl w:val="2"/>
          <w:numId w:val="1"/>
        </w:numPr>
        <w:overflowPunct w:val="0"/>
        <w:autoSpaceDE w:val="0"/>
        <w:autoSpaceDN w:val="0"/>
        <w:adjustRightInd w:val="0"/>
        <w:spacing w:after="0" w:line="240" w:lineRule="auto"/>
        <w:ind w:left="0" w:firstLine="0"/>
        <w:jc w:val="both"/>
        <w:textAlignment w:val="baseline"/>
        <w:rPr>
          <w:rFonts w:ascii="Times New Roman" w:hAnsi="Times New Roman"/>
          <w:sz w:val="24"/>
          <w:szCs w:val="24"/>
          <w:lang w:eastAsia="ru-RU"/>
        </w:rPr>
      </w:pPr>
      <w:r w:rsidRPr="00177F85">
        <w:rPr>
          <w:rFonts w:ascii="Times New Roman" w:eastAsia="Times New Roman" w:hAnsi="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r w:rsidR="00177F85">
        <w:rPr>
          <w:rFonts w:ascii="Times New Roman" w:eastAsia="Times New Roman" w:hAnsi="Times New Roman"/>
          <w:sz w:val="24"/>
          <w:szCs w:val="24"/>
          <w:lang w:eastAsia="ru-RU"/>
        </w:rPr>
        <w:t>.</w:t>
      </w:r>
    </w:p>
    <w:p w:rsidR="00177F85" w:rsidRDefault="00177F85" w:rsidP="005869C5">
      <w:pPr>
        <w:pStyle w:val="2"/>
        <w:numPr>
          <w:ilvl w:val="0"/>
          <w:numId w:val="1"/>
        </w:numPr>
        <w:ind w:left="2410" w:hanging="425"/>
        <w:rPr>
          <w:rFonts w:eastAsia="Calibri"/>
        </w:rPr>
      </w:pPr>
      <w:r>
        <w:rPr>
          <w:rFonts w:eastAsia="Calibri"/>
        </w:rPr>
        <w:t>ОХРАНА ТРУДА И ПРОМЫШЛЕННАЯ БЕЗОПАСНОСТЬ</w:t>
      </w:r>
    </w:p>
    <w:p w:rsidR="00940F39" w:rsidRPr="00940F39" w:rsidRDefault="00940F39" w:rsidP="00EB5C26">
      <w:pPr>
        <w:pStyle w:val="2"/>
        <w:spacing w:before="0"/>
        <w:ind w:left="0" w:firstLine="0"/>
        <w:jc w:val="both"/>
        <w:rPr>
          <w:sz w:val="24"/>
          <w:szCs w:val="24"/>
          <w:lang w:eastAsia="ru-RU"/>
        </w:rPr>
      </w:pPr>
      <w:r w:rsidRPr="00940F39">
        <w:rPr>
          <w:b w:val="0"/>
          <w:bCs w:val="0"/>
          <w:sz w:val="24"/>
          <w:szCs w:val="24"/>
          <w:lang w:eastAsia="ru-RU"/>
        </w:rPr>
        <w:t>ПОДРЯДЧИК на территории ЗАКАЗЧИКА, строительной площадке, отведённой для 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940F39" w:rsidRPr="00940F39" w:rsidRDefault="00940F39" w:rsidP="00EB5C26">
      <w:pPr>
        <w:pStyle w:val="2"/>
        <w:spacing w:before="0"/>
        <w:ind w:left="0" w:firstLine="0"/>
        <w:jc w:val="both"/>
        <w:rPr>
          <w:sz w:val="24"/>
          <w:szCs w:val="24"/>
          <w:lang w:eastAsia="ru-RU"/>
        </w:rPr>
      </w:pPr>
      <w:r w:rsidRPr="00940F39">
        <w:rPr>
          <w:b w:val="0"/>
          <w:bCs w:val="0"/>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rsidR="00940F39" w:rsidRPr="00264DF7" w:rsidRDefault="00264DF7"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определяет и оценивает производственные, профессиональные риски. Подрядч</w:t>
      </w:r>
      <w:r>
        <w:rPr>
          <w:rFonts w:ascii="Times New Roman" w:hAnsi="Times New Roman"/>
          <w:sz w:val="24"/>
          <w:szCs w:val="24"/>
        </w:rPr>
        <w:t xml:space="preserve">ик до фактического начала работ </w:t>
      </w:r>
      <w:r w:rsidRPr="002C0BA8">
        <w:rPr>
          <w:rFonts w:ascii="Times New Roman" w:hAnsi="Times New Roman"/>
          <w:sz w:val="24"/>
          <w:szCs w:val="24"/>
        </w:rPr>
        <w:t>согласовывают с ЗАКАЗЧИКОМ перечень рисков и мероприятия по их снижению до приемлемого уровня.</w:t>
      </w:r>
    </w:p>
    <w:p w:rsidR="00264DF7" w:rsidRDefault="00264DF7" w:rsidP="00FB045A">
      <w:pPr>
        <w:pStyle w:val="2"/>
        <w:spacing w:before="0"/>
        <w:ind w:left="0" w:firstLine="0"/>
        <w:contextualSpacing/>
        <w:jc w:val="both"/>
        <w:rPr>
          <w:b w:val="0"/>
          <w:bCs w:val="0"/>
          <w:sz w:val="24"/>
          <w:szCs w:val="24"/>
          <w:lang w:eastAsia="ru-RU"/>
        </w:rPr>
      </w:pPr>
      <w:r w:rsidRPr="00264DF7">
        <w:rPr>
          <w:b w:val="0"/>
          <w:bCs w:val="0"/>
          <w:sz w:val="24"/>
          <w:szCs w:val="24"/>
          <w:lang w:eastAsia="ru-RU"/>
        </w:rPr>
        <w:t xml:space="preserve">ПОДРЯДЧИК </w:t>
      </w:r>
      <w:r>
        <w:rPr>
          <w:b w:val="0"/>
          <w:bCs w:val="0"/>
          <w:sz w:val="24"/>
          <w:szCs w:val="24"/>
          <w:lang w:eastAsia="ru-RU"/>
        </w:rPr>
        <w:t xml:space="preserve">до фактического начала работ </w:t>
      </w:r>
      <w:r w:rsidRPr="00264DF7">
        <w:rPr>
          <w:b w:val="0"/>
          <w:bCs w:val="0"/>
          <w:sz w:val="24"/>
          <w:szCs w:val="24"/>
          <w:lang w:eastAsia="ru-RU"/>
        </w:rPr>
        <w:t>предоставляет ЗАКАЗЧИКУ, заверенной подписью и печатью руководителя: список работников; квалификационные удостоверения, подтверждающи</w:t>
      </w:r>
      <w:r>
        <w:rPr>
          <w:b w:val="0"/>
          <w:bCs w:val="0"/>
          <w:sz w:val="24"/>
          <w:szCs w:val="24"/>
          <w:lang w:eastAsia="ru-RU"/>
        </w:rPr>
        <w:t>е</w:t>
      </w:r>
      <w:r w:rsidRPr="00264DF7">
        <w:rPr>
          <w:b w:val="0"/>
          <w:bCs w:val="0"/>
          <w:sz w:val="24"/>
          <w:szCs w:val="24"/>
          <w:lang w:eastAsia="ru-RU"/>
        </w:rPr>
        <w:t xml:space="preserve">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w:t>
      </w:r>
      <w:r w:rsidRPr="00264DF7">
        <w:rPr>
          <w:b w:val="0"/>
          <w:bCs w:val="0"/>
          <w:sz w:val="24"/>
          <w:szCs w:val="24"/>
          <w:lang w:eastAsia="ru-RU"/>
        </w:rPr>
        <w:lastRenderedPageBreak/>
        <w:t>аттестации в области промышленной безопасности в соответствии с “Положением об организации 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w:t>
      </w:r>
      <w:proofErr w:type="spellStart"/>
      <w:r w:rsidRPr="00264DF7">
        <w:rPr>
          <w:b w:val="0"/>
          <w:bCs w:val="0"/>
          <w:sz w:val="24"/>
          <w:szCs w:val="24"/>
          <w:lang w:eastAsia="ru-RU"/>
        </w:rPr>
        <w:t>Ростехнадзора</w:t>
      </w:r>
      <w:proofErr w:type="spellEnd"/>
      <w:r w:rsidRPr="00264DF7">
        <w:rPr>
          <w:b w:val="0"/>
          <w:bCs w:val="0"/>
          <w:sz w:val="24"/>
          <w:szCs w:val="24"/>
          <w:lang w:eastAsia="ru-RU"/>
        </w:rPr>
        <w:t>” N823 от 27.08.2010г и N714 от 15.12.2011г)” – с обязательным предоставлением копии удостоверений о проверке знаний на группу допуска по электробезопасности.</w:t>
      </w:r>
    </w:p>
    <w:p w:rsidR="00872EA0" w:rsidRPr="00872EA0" w:rsidRDefault="00872EA0" w:rsidP="00FB045A">
      <w:pPr>
        <w:pStyle w:val="2"/>
        <w:ind w:left="0" w:firstLine="0"/>
        <w:contextualSpacing/>
        <w:jc w:val="both"/>
        <w:rPr>
          <w:sz w:val="24"/>
          <w:szCs w:val="24"/>
          <w:lang w:eastAsia="ru-RU"/>
        </w:rPr>
      </w:pPr>
      <w:r w:rsidRPr="00872EA0">
        <w:rPr>
          <w:b w:val="0"/>
          <w:bCs w:val="0"/>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rsidR="00872EA0" w:rsidRDefault="00872EA0" w:rsidP="00FB045A">
      <w:pPr>
        <w:pStyle w:val="2"/>
        <w:ind w:left="0" w:firstLine="0"/>
        <w:contextualSpacing/>
        <w:jc w:val="both"/>
        <w:rPr>
          <w:b w:val="0"/>
          <w:bCs w:val="0"/>
          <w:sz w:val="24"/>
          <w:szCs w:val="24"/>
          <w:lang w:eastAsia="ru-RU"/>
        </w:rPr>
      </w:pPr>
      <w:r w:rsidRPr="00872EA0">
        <w:rPr>
          <w:b w:val="0"/>
          <w:bCs w:val="0"/>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176354" w:rsidRPr="00176354" w:rsidRDefault="00176354" w:rsidP="00FB045A">
      <w:pPr>
        <w:pStyle w:val="2"/>
        <w:spacing w:before="0"/>
        <w:ind w:left="0" w:firstLine="0"/>
        <w:contextualSpacing/>
        <w:jc w:val="both"/>
        <w:rPr>
          <w:b w:val="0"/>
          <w:bCs w:val="0"/>
          <w:sz w:val="24"/>
          <w:szCs w:val="24"/>
          <w:lang w:eastAsia="ru-RU"/>
        </w:rPr>
      </w:pPr>
      <w:r w:rsidRPr="00176354">
        <w:rPr>
          <w:b w:val="0"/>
          <w:bCs w:val="0"/>
          <w:sz w:val="24"/>
          <w:szCs w:val="24"/>
          <w:lang w:eastAsia="ru-RU"/>
        </w:rPr>
        <w:t>Подрядные организации осуществляют ведение следующей документации:</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протоколов проверки знаний персонала;</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журналов регистрации инструктажей на рабочем месте;</w:t>
      </w:r>
    </w:p>
    <w:p w:rsid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 xml:space="preserve">журналов проверки состояния условий труда; </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 xml:space="preserve">журналов регистрации несчастных случаев, аварий, инцидентов; </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 xml:space="preserve">нарядов-допусков и журналов регистрации работ на проведение работ повышенной опасности; </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планов (программ) по вопросам обеспечения ПБ и ОТ.</w:t>
      </w:r>
    </w:p>
    <w:p w:rsidR="00176354" w:rsidRPr="00176354" w:rsidRDefault="00176354" w:rsidP="00FB045A">
      <w:pPr>
        <w:pStyle w:val="2"/>
        <w:ind w:left="0" w:firstLine="0"/>
        <w:contextualSpacing/>
        <w:jc w:val="both"/>
        <w:rPr>
          <w:sz w:val="24"/>
          <w:szCs w:val="24"/>
          <w:lang w:eastAsia="ru-RU"/>
        </w:rPr>
      </w:pPr>
      <w:r w:rsidRPr="00176354">
        <w:rPr>
          <w:b w:val="0"/>
          <w:bCs w:val="0"/>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rsidR="00BC2F5F" w:rsidRPr="00BC2F5F" w:rsidRDefault="00BC2F5F" w:rsidP="00FB045A">
      <w:pPr>
        <w:numPr>
          <w:ilvl w:val="1"/>
          <w:numId w:val="1"/>
        </w:numPr>
        <w:overflowPunct w:val="0"/>
        <w:autoSpaceDE w:val="0"/>
        <w:autoSpaceDN w:val="0"/>
        <w:adjustRightInd w:val="0"/>
        <w:spacing w:after="0"/>
        <w:ind w:left="0" w:firstLine="0"/>
        <w:contextualSpacing/>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При допуске персонала ПОДРЯДЧИКА на объекты ЗАКАЗЧИКА для проведения работ ПОДРЯДЧИК обязан:</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провести предварительное обучение правильному использованию СИЗ;</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обеспечить работников необходимыми сертифицированными СИЗ; </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не допускать к работе своих работников без установленных СИЗ, а также в неисправной, загрязненной спецодежде и </w:t>
      </w:r>
      <w:proofErr w:type="spellStart"/>
      <w:r w:rsidRPr="002C0BA8">
        <w:rPr>
          <w:rFonts w:ascii="Times New Roman" w:eastAsia="Times New Roman" w:hAnsi="Times New Roman"/>
          <w:sz w:val="24"/>
          <w:szCs w:val="24"/>
          <w:lang w:eastAsia="ru-RU"/>
        </w:rPr>
        <w:t>спецобуви</w:t>
      </w:r>
      <w:proofErr w:type="spellEnd"/>
      <w:r w:rsidRPr="002C0BA8">
        <w:rPr>
          <w:rFonts w:ascii="Times New Roman" w:eastAsia="Times New Roman" w:hAnsi="Times New Roman"/>
          <w:sz w:val="24"/>
          <w:szCs w:val="24"/>
          <w:lang w:eastAsia="ru-RU"/>
        </w:rPr>
        <w:t>;</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организовать контроль за применением, использованием СИЗ. </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соблюд</w:t>
      </w:r>
      <w:r>
        <w:rPr>
          <w:rFonts w:ascii="Times New Roman" w:eastAsia="Times New Roman" w:hAnsi="Times New Roman"/>
          <w:sz w:val="24"/>
          <w:szCs w:val="24"/>
          <w:lang w:eastAsia="ru-RU"/>
        </w:rPr>
        <w:t>ать внутренние правила на</w:t>
      </w:r>
      <w:r w:rsidRPr="002C0BA8">
        <w:rPr>
          <w:rFonts w:ascii="Times New Roman" w:eastAsia="Times New Roman" w:hAnsi="Times New Roman"/>
          <w:sz w:val="24"/>
          <w:szCs w:val="24"/>
          <w:lang w:eastAsia="ru-RU"/>
        </w:rPr>
        <w:t xml:space="preserve"> объект</w:t>
      </w:r>
      <w:r>
        <w:rPr>
          <w:rFonts w:ascii="Times New Roman" w:eastAsia="Times New Roman" w:hAnsi="Times New Roman"/>
          <w:sz w:val="24"/>
          <w:szCs w:val="24"/>
          <w:lang w:eastAsia="ru-RU"/>
        </w:rPr>
        <w:t>ах</w:t>
      </w:r>
      <w:r w:rsidRPr="002C0BA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АН ДОО «Алмазик».</w:t>
      </w:r>
    </w:p>
    <w:p w:rsid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BC2F5F" w:rsidRP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Персонал ПОДРЯДЧИКА при выполнении работ на производственных объектах ЗАКАЗЧИКА обязан:</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Соблюдать требования ПБ и ОТ, предусмотренные действующим законодательством Российской Федерации, правилами и нормами;</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lastRenderedPageBreak/>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использовать спецодежду, </w:t>
      </w:r>
      <w:proofErr w:type="spellStart"/>
      <w:r w:rsidRPr="002C0BA8">
        <w:rPr>
          <w:rFonts w:ascii="Times New Roman" w:hAnsi="Times New Roman"/>
          <w:sz w:val="24"/>
          <w:szCs w:val="24"/>
        </w:rPr>
        <w:t>спецобувь</w:t>
      </w:r>
      <w:proofErr w:type="spellEnd"/>
      <w:r w:rsidRPr="002C0BA8">
        <w:rPr>
          <w:rFonts w:ascii="Times New Roman" w:hAnsi="Times New Roman"/>
          <w:sz w:val="24"/>
          <w:szCs w:val="24"/>
        </w:rPr>
        <w:t xml:space="preserve"> и другие СИЗ согласно установленному порядку и утвержденным ПОДРЯДЧИКОМ нормам;</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не применять СИЗ с истекшим сроком проверки или/и состояние которых не соответствует выполняемым функциям;</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BC2F5F" w:rsidRP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 xml:space="preserve">ПОДРЯДЧИК обязан </w:t>
      </w:r>
      <w:r w:rsidRPr="00BC2F5F">
        <w:rPr>
          <w:rFonts w:ascii="Times New Roman" w:hAnsi="Times New Roman"/>
          <w:sz w:val="24"/>
          <w:szCs w:val="24"/>
          <w:lang w:bidi="ru-RU"/>
        </w:rPr>
        <w:t xml:space="preserve">не допускать нахождение на </w:t>
      </w:r>
      <w:r w:rsidRPr="00BC2F5F">
        <w:rPr>
          <w:rFonts w:ascii="Times New Roman" w:hAnsi="Times New Roman"/>
          <w:sz w:val="24"/>
          <w:szCs w:val="24"/>
        </w:rPr>
        <w:t xml:space="preserve">территории ЗАКАЗЧИКА </w:t>
      </w:r>
      <w:r w:rsidRPr="00BC2F5F">
        <w:rPr>
          <w:rFonts w:ascii="Times New Roman" w:hAnsi="Times New Roman"/>
          <w:sz w:val="24"/>
          <w:szCs w:val="24"/>
          <w:lang w:bidi="ru-RU"/>
        </w:rPr>
        <w:t xml:space="preserve">работников, находящихся в состоянии алкогольного и/или наркотического опьянения. </w:t>
      </w:r>
      <w:r w:rsidRPr="00BC2F5F">
        <w:rPr>
          <w:rFonts w:ascii="Times New Roman" w:hAnsi="Times New Roman"/>
          <w:sz w:val="24"/>
          <w:szCs w:val="24"/>
        </w:rPr>
        <w:t>В случае невыполнения данных требований к Подрядчику применяются штрафные санкции на сумму</w:t>
      </w:r>
      <w:r w:rsidRPr="00BC2F5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2</w:t>
      </w:r>
      <w:r w:rsidRPr="00BC2F5F">
        <w:rPr>
          <w:rFonts w:ascii="Times New Roman" w:eastAsia="Times New Roman" w:hAnsi="Times New Roman"/>
          <w:sz w:val="24"/>
          <w:szCs w:val="24"/>
          <w:lang w:eastAsia="ru-RU"/>
        </w:rPr>
        <w:t>5 000 (</w:t>
      </w:r>
      <w:r>
        <w:rPr>
          <w:rFonts w:ascii="Times New Roman" w:eastAsia="Times New Roman" w:hAnsi="Times New Roman"/>
          <w:sz w:val="24"/>
          <w:szCs w:val="24"/>
          <w:lang w:eastAsia="ru-RU"/>
        </w:rPr>
        <w:t xml:space="preserve">Двадцать </w:t>
      </w:r>
      <w:r w:rsidRPr="00BC2F5F">
        <w:rPr>
          <w:rFonts w:ascii="Times New Roman" w:eastAsia="Times New Roman" w:hAnsi="Times New Roman"/>
          <w:sz w:val="24"/>
          <w:szCs w:val="24"/>
          <w:lang w:eastAsia="ru-RU"/>
        </w:rPr>
        <w:t>пять тысяч) рублей</w:t>
      </w:r>
      <w:r w:rsidRPr="00BC2F5F">
        <w:rPr>
          <w:rFonts w:ascii="Times New Roman" w:hAnsi="Times New Roman"/>
          <w:sz w:val="24"/>
          <w:szCs w:val="24"/>
        </w:rPr>
        <w:t>. Факт нарушения фиксируется в «Талоне</w:t>
      </w:r>
      <w:r>
        <w:rPr>
          <w:rFonts w:ascii="Times New Roman" w:hAnsi="Times New Roman"/>
          <w:sz w:val="24"/>
          <w:szCs w:val="24"/>
        </w:rPr>
        <w:t xml:space="preserve"> </w:t>
      </w:r>
      <w:r w:rsidRPr="00BC2F5F">
        <w:rPr>
          <w:rFonts w:ascii="Times New Roman" w:hAnsi="Times New Roman"/>
          <w:sz w:val="24"/>
          <w:szCs w:val="24"/>
        </w:rPr>
        <w:t xml:space="preserve">нарушителя» (Приложение № 5 к настоящему Договору). </w:t>
      </w:r>
      <w:r w:rsidRPr="00BC2F5F">
        <w:rPr>
          <w:rFonts w:ascii="Times New Roman" w:eastAsia="Times New Roman" w:hAnsi="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r w:rsidRPr="00BC2F5F">
        <w:rPr>
          <w:rFonts w:ascii="Times New Roman" w:hAnsi="Times New Roman"/>
          <w:sz w:val="24"/>
          <w:szCs w:val="24"/>
        </w:rPr>
        <w:t>.</w:t>
      </w:r>
    </w:p>
    <w:p w:rsidR="007B46C5" w:rsidRPr="00BC2F5F"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ведут ПОДРЯДЧИК. В работе комиссии по расследованию принимает участие представитель ЗАКАЗЧИКА.</w:t>
      </w:r>
    </w:p>
    <w:p w:rsidR="007B46C5"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несет ответственность, в том числе адм</w:t>
      </w:r>
      <w:r>
        <w:rPr>
          <w:rFonts w:ascii="Times New Roman" w:hAnsi="Times New Roman"/>
          <w:sz w:val="24"/>
          <w:szCs w:val="24"/>
        </w:rPr>
        <w:t xml:space="preserve">инистративную ответственность, </w:t>
      </w:r>
      <w:r w:rsidRPr="00BC2F5F">
        <w:rPr>
          <w:rFonts w:ascii="Times New Roman" w:hAnsi="Times New Roman"/>
          <w:sz w:val="24"/>
          <w:szCs w:val="24"/>
        </w:rPr>
        <w:t>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7B46C5"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7B46C5"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6D291C" w:rsidRDefault="007B46C5" w:rsidP="006D291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представля</w:t>
      </w:r>
      <w:r>
        <w:rPr>
          <w:rFonts w:ascii="Times New Roman" w:hAnsi="Times New Roman"/>
          <w:sz w:val="24"/>
          <w:szCs w:val="24"/>
        </w:rPr>
        <w:t>е</w:t>
      </w:r>
      <w:r w:rsidRPr="00BC2F5F">
        <w:rPr>
          <w:rFonts w:ascii="Times New Roman" w:hAnsi="Times New Roman"/>
          <w:sz w:val="24"/>
          <w:szCs w:val="24"/>
        </w:rPr>
        <w:t>т ЗАКАЗЧИКУ отчет о выполнении согласованных с ЗАКАЗЧИКОМ мероприятий и результатах работы в области ПБ и ОТ.</w:t>
      </w:r>
    </w:p>
    <w:p w:rsidR="006D291C" w:rsidRPr="006D291C" w:rsidRDefault="007B46C5" w:rsidP="006D291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6D291C">
        <w:rPr>
          <w:rFonts w:ascii="Times New Roman" w:hAnsi="Times New Roman"/>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6D291C">
        <w:rPr>
          <w:rFonts w:ascii="Times New Roman" w:hAnsi="Times New Roman"/>
          <w:sz w:val="24"/>
          <w:szCs w:val="24"/>
          <w:lang w:bidi="en-US"/>
        </w:rPr>
        <w:t xml:space="preserve">за организацию производственного контроля, за соблюдением требований промышленной безопасности, </w:t>
      </w:r>
      <w:r w:rsidRPr="006D291C">
        <w:rPr>
          <w:rFonts w:ascii="Times New Roman" w:hAnsi="Times New Roman"/>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7B46C5" w:rsidRPr="006D291C" w:rsidRDefault="007B46C5" w:rsidP="006D291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6D291C">
        <w:rPr>
          <w:rFonts w:ascii="Times New Roman" w:eastAsia="Lucida Sans Unicode" w:hAnsi="Times New Roman"/>
          <w:spacing w:val="-10"/>
          <w:sz w:val="24"/>
          <w:szCs w:val="24"/>
        </w:rPr>
        <w:lastRenderedPageBreak/>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rsidR="00176354" w:rsidRPr="007B46C5" w:rsidRDefault="007B46C5" w:rsidP="00FB045A">
      <w:pPr>
        <w:pStyle w:val="ac"/>
        <w:numPr>
          <w:ilvl w:val="1"/>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B46C5">
        <w:rPr>
          <w:rFonts w:ascii="Times New Roman" w:eastAsia="Lucida Sans Unicode" w:hAnsi="Times New Roman"/>
          <w:spacing w:val="-10"/>
          <w:sz w:val="24"/>
          <w:szCs w:val="24"/>
        </w:rPr>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7B46C5" w:rsidRDefault="007B46C5" w:rsidP="00FB045A">
      <w:pPr>
        <w:pStyle w:val="2"/>
        <w:ind w:left="0" w:firstLine="0"/>
        <w:contextualSpacing/>
        <w:jc w:val="both"/>
        <w:rPr>
          <w:b w:val="0"/>
          <w:bCs w:val="0"/>
          <w:sz w:val="24"/>
          <w:szCs w:val="24"/>
          <w:lang w:eastAsia="ru-RU"/>
        </w:rPr>
      </w:pPr>
      <w:r w:rsidRPr="007B46C5">
        <w:rPr>
          <w:b w:val="0"/>
          <w:bCs w:val="0"/>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rsidR="007B46C5" w:rsidRPr="007B46C5" w:rsidRDefault="007B46C5" w:rsidP="00EB5C26">
      <w:pPr>
        <w:pStyle w:val="2"/>
        <w:ind w:left="0" w:firstLine="0"/>
        <w:contextualSpacing/>
        <w:jc w:val="both"/>
        <w:rPr>
          <w:b w:val="0"/>
          <w:bCs w:val="0"/>
          <w:sz w:val="24"/>
          <w:szCs w:val="24"/>
          <w:lang w:eastAsia="ru-RU"/>
        </w:rPr>
      </w:pPr>
      <w:r w:rsidRPr="007B46C5">
        <w:rPr>
          <w:rFonts w:eastAsia="Lucida Sans Unicode"/>
          <w:b w:val="0"/>
          <w:spacing w:val="-10"/>
          <w:sz w:val="24"/>
          <w:szCs w:val="24"/>
        </w:rPr>
        <w:t>При допуске персонала на объекты ЗАКАЗЧИКА для проведения работ ПОДРЯДЧИК обязан:</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обеспечивать режим труда и отдыха работников в соответствии с трудовым законодательством;</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соблюдать внутренние правила режимных объектов Заказчика;</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провести предварительное обучение правильному использованию средств индивидуальной защиты (далее – СИЗ);</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 xml:space="preserve">обеспечить работников необходимыми сертифицированными СИЗ; </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 xml:space="preserve">не допускать к работе персонал при отсутствии СИЗ, а также в неисправной, загрязненной спецодежде и </w:t>
      </w:r>
      <w:proofErr w:type="spellStart"/>
      <w:r w:rsidRPr="007B46C5">
        <w:rPr>
          <w:rFonts w:ascii="Times New Roman" w:eastAsia="Times New Roman" w:hAnsi="Times New Roman"/>
          <w:sz w:val="24"/>
          <w:szCs w:val="24"/>
          <w:lang w:eastAsia="ru-RU"/>
        </w:rPr>
        <w:t>спецобуви</w:t>
      </w:r>
      <w:proofErr w:type="spellEnd"/>
      <w:r w:rsidRPr="007B46C5">
        <w:rPr>
          <w:rFonts w:ascii="Times New Roman" w:eastAsia="Times New Roman" w:hAnsi="Times New Roman"/>
          <w:sz w:val="24"/>
          <w:szCs w:val="24"/>
          <w:lang w:eastAsia="ru-RU"/>
        </w:rPr>
        <w:t>;</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организовать контроль за применением и использованием СИЗ</w:t>
      </w:r>
      <w:r>
        <w:rPr>
          <w:rFonts w:ascii="Times New Roman" w:eastAsia="Times New Roman" w:hAnsi="Times New Roman"/>
          <w:sz w:val="24"/>
          <w:szCs w:val="24"/>
          <w:lang w:eastAsia="ru-RU"/>
        </w:rPr>
        <w:t>.</w:t>
      </w:r>
    </w:p>
    <w:p w:rsidR="00FE274D" w:rsidRDefault="00FE274D" w:rsidP="00EB5C26">
      <w:pPr>
        <w:pStyle w:val="2"/>
        <w:ind w:left="0" w:firstLine="0"/>
        <w:contextualSpacing/>
        <w:jc w:val="both"/>
        <w:rPr>
          <w:b w:val="0"/>
          <w:bCs w:val="0"/>
          <w:sz w:val="24"/>
          <w:szCs w:val="24"/>
          <w:lang w:eastAsia="ru-RU"/>
        </w:rPr>
      </w:pPr>
      <w:r w:rsidRPr="00FE274D">
        <w:rPr>
          <w:b w:val="0"/>
          <w:bCs w:val="0"/>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FE274D" w:rsidRDefault="00FE274D" w:rsidP="00EB5C26">
      <w:pPr>
        <w:pStyle w:val="2"/>
        <w:numPr>
          <w:ilvl w:val="0"/>
          <w:numId w:val="0"/>
        </w:numPr>
        <w:contextualSpacing/>
        <w:jc w:val="both"/>
        <w:rPr>
          <w:b w:val="0"/>
          <w:bCs w:val="0"/>
          <w:sz w:val="24"/>
          <w:szCs w:val="24"/>
          <w:lang w:eastAsia="ru-RU"/>
        </w:rPr>
      </w:pPr>
      <w:r>
        <w:rPr>
          <w:b w:val="0"/>
          <w:bCs w:val="0"/>
          <w:sz w:val="24"/>
          <w:szCs w:val="24"/>
          <w:lang w:eastAsia="ru-RU"/>
        </w:rPr>
        <w:t xml:space="preserve">- </w:t>
      </w:r>
      <w:r w:rsidRPr="00FE274D">
        <w:rPr>
          <w:b w:val="0"/>
          <w:bCs w:val="0"/>
          <w:sz w:val="24"/>
          <w:szCs w:val="24"/>
          <w:lang w:eastAsia="ru-RU"/>
        </w:rPr>
        <w:t xml:space="preserve">использование спецодежды, </w:t>
      </w:r>
      <w:proofErr w:type="spellStart"/>
      <w:r w:rsidRPr="00FE274D">
        <w:rPr>
          <w:b w:val="0"/>
          <w:bCs w:val="0"/>
          <w:sz w:val="24"/>
          <w:szCs w:val="24"/>
          <w:lang w:eastAsia="ru-RU"/>
        </w:rPr>
        <w:t>спецобуви</w:t>
      </w:r>
      <w:proofErr w:type="spellEnd"/>
      <w:r w:rsidRPr="00FE274D">
        <w:rPr>
          <w:b w:val="0"/>
          <w:bCs w:val="0"/>
          <w:sz w:val="24"/>
          <w:szCs w:val="24"/>
          <w:lang w:eastAsia="ru-RU"/>
        </w:rPr>
        <w:t xml:space="preserve"> и других СИЗ согласно установленному порядку и утвержденным нормам;</w:t>
      </w:r>
    </w:p>
    <w:p w:rsidR="00FE274D" w:rsidRPr="00FE274D" w:rsidRDefault="00FE274D" w:rsidP="00EB5C26">
      <w:pPr>
        <w:pStyle w:val="2"/>
        <w:numPr>
          <w:ilvl w:val="0"/>
          <w:numId w:val="0"/>
        </w:numPr>
        <w:contextualSpacing/>
        <w:jc w:val="both"/>
        <w:rPr>
          <w:b w:val="0"/>
          <w:bCs w:val="0"/>
          <w:sz w:val="24"/>
          <w:szCs w:val="24"/>
          <w:lang w:eastAsia="ru-RU"/>
        </w:rPr>
      </w:pPr>
      <w:r>
        <w:rPr>
          <w:b w:val="0"/>
          <w:bCs w:val="0"/>
          <w:sz w:val="24"/>
          <w:szCs w:val="24"/>
          <w:lang w:eastAsia="ru-RU"/>
        </w:rPr>
        <w:t xml:space="preserve">- </w:t>
      </w:r>
      <w:r w:rsidRPr="00FE274D">
        <w:rPr>
          <w:b w:val="0"/>
          <w:bCs w:val="0"/>
          <w:sz w:val="24"/>
          <w:szCs w:val="24"/>
          <w:lang w:eastAsia="ru-RU"/>
        </w:rPr>
        <w:t>неприменение СИЗ с истекшим сроком проверки или/и состояние которых не соответствует выполняемым функциям;</w:t>
      </w:r>
    </w:p>
    <w:p w:rsidR="002A5F15" w:rsidRDefault="00FE274D" w:rsidP="002A5F15">
      <w:pPr>
        <w:pStyle w:val="2"/>
        <w:numPr>
          <w:ilvl w:val="0"/>
          <w:numId w:val="0"/>
        </w:numPr>
        <w:contextualSpacing/>
        <w:jc w:val="both"/>
        <w:rPr>
          <w:b w:val="0"/>
          <w:bCs w:val="0"/>
          <w:sz w:val="24"/>
          <w:szCs w:val="24"/>
          <w:lang w:eastAsia="ru-RU"/>
        </w:rPr>
      </w:pPr>
      <w:r>
        <w:rPr>
          <w:b w:val="0"/>
          <w:bCs w:val="0"/>
          <w:sz w:val="24"/>
          <w:szCs w:val="24"/>
          <w:lang w:eastAsia="ru-RU"/>
        </w:rPr>
        <w:t xml:space="preserve">- </w:t>
      </w:r>
      <w:r w:rsidRPr="00FE274D">
        <w:rPr>
          <w:b w:val="0"/>
          <w:bCs w:val="0"/>
          <w:sz w:val="24"/>
          <w:szCs w:val="24"/>
          <w:lang w:eastAsia="ru-RU"/>
        </w:rPr>
        <w:t>недопущение на территорию Заказчика работников, находящихся в состоянии алкогольного или наркотического опьянения.</w:t>
      </w:r>
    </w:p>
    <w:p w:rsidR="002A5F15" w:rsidRDefault="002A5F15" w:rsidP="002A5F15">
      <w:pPr>
        <w:spacing w:after="0"/>
        <w:rPr>
          <w:rFonts w:ascii="Times New Roman" w:hAnsi="Times New Roman"/>
        </w:rPr>
      </w:pPr>
      <w:r w:rsidRPr="002A5F15">
        <w:rPr>
          <w:rFonts w:ascii="Times New Roman" w:hAnsi="Times New Roman"/>
          <w:b/>
          <w:i/>
        </w:rPr>
        <w:t>5.2</w:t>
      </w:r>
      <w:r w:rsidR="003F084E">
        <w:rPr>
          <w:rFonts w:ascii="Times New Roman" w:hAnsi="Times New Roman"/>
          <w:b/>
          <w:i/>
        </w:rPr>
        <w:t>5</w:t>
      </w:r>
      <w:r w:rsidRPr="002A5F15">
        <w:rPr>
          <w:rFonts w:ascii="Times New Roman" w:hAnsi="Times New Roman"/>
          <w:b/>
          <w:i/>
        </w:rPr>
        <w:t>.</w:t>
      </w:r>
      <w:r w:rsidRPr="002A5F15">
        <w:rPr>
          <w:rFonts w:ascii="Times New Roman" w:hAnsi="Times New Roman"/>
        </w:rPr>
        <w:t xml:space="preserve"> </w:t>
      </w:r>
      <w:r w:rsidR="00FE274D" w:rsidRPr="002A5F15">
        <w:rPr>
          <w:rFonts w:ascii="Times New Roman" w:hAnsi="Times New Roman"/>
        </w:rPr>
        <w:t>При производстве работ на объектах ЗАКАЗЧИКА ПОДРЯДЧИК обязан:</w:t>
      </w:r>
    </w:p>
    <w:p w:rsidR="00FE274D" w:rsidRPr="00FE6241" w:rsidRDefault="002A5F15" w:rsidP="002A5F15">
      <w:pPr>
        <w:spacing w:after="0"/>
        <w:jc w:val="both"/>
        <w:rPr>
          <w:rFonts w:ascii="Times New Roman" w:eastAsia="Times New Roman" w:hAnsi="Times New Roman"/>
          <w:sz w:val="24"/>
          <w:szCs w:val="24"/>
          <w:lang w:eastAsia="ru-RU"/>
        </w:rPr>
      </w:pPr>
      <w:r>
        <w:rPr>
          <w:rFonts w:ascii="Times New Roman" w:hAnsi="Times New Roman"/>
        </w:rPr>
        <w:t xml:space="preserve">- </w:t>
      </w:r>
      <w:r w:rsidR="00FE274D" w:rsidRPr="00FE6241">
        <w:rPr>
          <w:rFonts w:ascii="Times New Roman" w:eastAsia="Lucida Sans Unicode" w:hAnsi="Times New Roman"/>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по согласованию с Заказчиком осуществлять выдачу нарядов-допусков на выполнение работ повышенной опасности;</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содействовать проведению надзора со стороны Заказчика за выполнением требований по обеспечению ПБ и ОТ;</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обеспечить устранение нарушений, выявленных Заказчиком, и своевременное письменное уведомление (отчет) об их устранении;</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FE274D" w:rsidRPr="002A5F15"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w:t>
      </w:r>
      <w:r>
        <w:rPr>
          <w:rFonts w:ascii="Times New Roman" w:eastAsia="Lucida Sans Unicode" w:hAnsi="Times New Roman"/>
          <w:spacing w:val="-10"/>
          <w:sz w:val="24"/>
          <w:szCs w:val="24"/>
        </w:rPr>
        <w:t>ласти промышленной безопасности.</w:t>
      </w:r>
    </w:p>
    <w:p w:rsidR="00C9389E" w:rsidRPr="003F084E" w:rsidRDefault="00F06D86" w:rsidP="003F084E">
      <w:pPr>
        <w:contextualSpacing/>
        <w:jc w:val="both"/>
        <w:rPr>
          <w:rFonts w:ascii="Times New Roman" w:hAnsi="Times New Roman"/>
          <w:b/>
          <w:bCs/>
          <w:sz w:val="24"/>
          <w:szCs w:val="24"/>
          <w:lang w:eastAsia="ru-RU"/>
        </w:rPr>
      </w:pPr>
      <w:r w:rsidRPr="00F06D86">
        <w:rPr>
          <w:rFonts w:ascii="Times New Roman" w:eastAsia="Lucida Sans Unicode" w:hAnsi="Times New Roman"/>
          <w:b/>
          <w:i/>
        </w:rPr>
        <w:lastRenderedPageBreak/>
        <w:t>5.2</w:t>
      </w:r>
      <w:r w:rsidR="003F084E">
        <w:rPr>
          <w:rFonts w:ascii="Times New Roman" w:eastAsia="Lucida Sans Unicode" w:hAnsi="Times New Roman"/>
          <w:b/>
          <w:i/>
        </w:rPr>
        <w:t>6</w:t>
      </w:r>
      <w:r w:rsidRPr="003F084E">
        <w:rPr>
          <w:rFonts w:ascii="Times New Roman" w:eastAsia="Lucida Sans Unicode" w:hAnsi="Times New Roman"/>
          <w:b/>
          <w:i/>
        </w:rPr>
        <w:t>.</w:t>
      </w:r>
      <w:r w:rsidRPr="003F084E">
        <w:rPr>
          <w:rFonts w:ascii="Times New Roman" w:eastAsia="Lucida Sans Unicode" w:hAnsi="Times New Roman"/>
        </w:rPr>
        <w:t xml:space="preserve"> </w:t>
      </w:r>
      <w:r w:rsidR="00C9389E" w:rsidRPr="003F084E">
        <w:rPr>
          <w:rFonts w:ascii="Times New Roman" w:hAnsi="Times New Roman"/>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rsidR="00C9389E" w:rsidRPr="003F084E" w:rsidRDefault="00C9389E" w:rsidP="003F084E">
      <w:pPr>
        <w:pStyle w:val="2"/>
        <w:numPr>
          <w:ilvl w:val="1"/>
          <w:numId w:val="12"/>
        </w:numPr>
        <w:spacing w:before="0"/>
        <w:ind w:left="0" w:firstLine="0"/>
        <w:jc w:val="both"/>
        <w:rPr>
          <w:b w:val="0"/>
          <w:bCs w:val="0"/>
          <w:sz w:val="24"/>
          <w:szCs w:val="24"/>
          <w:lang w:eastAsia="ru-RU"/>
        </w:rPr>
      </w:pPr>
      <w:r w:rsidRPr="003F084E">
        <w:rPr>
          <w:b w:val="0"/>
          <w:bCs w:val="0"/>
          <w:sz w:val="24"/>
          <w:szCs w:val="24"/>
          <w:lang w:eastAsia="ru-RU"/>
        </w:rPr>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rsidR="00C9389E" w:rsidRPr="00C9389E" w:rsidRDefault="00C9389E" w:rsidP="00C9389E">
      <w:pPr>
        <w:pStyle w:val="2"/>
        <w:spacing w:before="0"/>
        <w:ind w:left="0" w:firstLine="0"/>
        <w:jc w:val="both"/>
        <w:rPr>
          <w:b w:val="0"/>
          <w:bCs w:val="0"/>
          <w:sz w:val="24"/>
          <w:szCs w:val="24"/>
          <w:lang w:eastAsia="ru-RU"/>
        </w:rPr>
      </w:pPr>
      <w:r w:rsidRPr="00C9389E">
        <w:rPr>
          <w:b w:val="0"/>
          <w:bCs w:val="0"/>
          <w:sz w:val="24"/>
          <w:szCs w:val="24"/>
          <w:lang w:eastAsia="ru-RU"/>
        </w:rPr>
        <w:t xml:space="preserve">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w:t>
      </w:r>
      <w:r>
        <w:rPr>
          <w:b w:val="0"/>
          <w:bCs w:val="0"/>
          <w:sz w:val="24"/>
          <w:szCs w:val="24"/>
          <w:lang w:eastAsia="ru-RU"/>
        </w:rPr>
        <w:t>4</w:t>
      </w:r>
      <w:r w:rsidRPr="00C9389E">
        <w:rPr>
          <w:b w:val="0"/>
          <w:bCs w:val="0"/>
          <w:sz w:val="24"/>
          <w:szCs w:val="24"/>
          <w:lang w:eastAsia="ru-RU"/>
        </w:rPr>
        <w:t>, являющееся неотъемлемой частью настоящего договора). Факт нарушения фиксируется в «Талоне</w:t>
      </w:r>
      <w:r>
        <w:rPr>
          <w:b w:val="0"/>
          <w:bCs w:val="0"/>
          <w:sz w:val="24"/>
          <w:szCs w:val="24"/>
          <w:lang w:eastAsia="ru-RU"/>
        </w:rPr>
        <w:t xml:space="preserve"> </w:t>
      </w:r>
      <w:r w:rsidRPr="00C9389E">
        <w:rPr>
          <w:b w:val="0"/>
          <w:bCs w:val="0"/>
          <w:sz w:val="24"/>
          <w:szCs w:val="24"/>
          <w:lang w:eastAsia="ru-RU"/>
        </w:rPr>
        <w:t xml:space="preserve">нарушителя» (Приложение № </w:t>
      </w:r>
      <w:r>
        <w:rPr>
          <w:b w:val="0"/>
          <w:bCs w:val="0"/>
          <w:sz w:val="24"/>
          <w:szCs w:val="24"/>
          <w:lang w:eastAsia="ru-RU"/>
        </w:rPr>
        <w:t>5</w:t>
      </w:r>
      <w:r w:rsidRPr="00C9389E">
        <w:rPr>
          <w:b w:val="0"/>
          <w:bCs w:val="0"/>
          <w:sz w:val="24"/>
          <w:szCs w:val="24"/>
          <w:lang w:eastAsia="ru-RU"/>
        </w:rPr>
        <w:t xml:space="preserve">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C9389E" w:rsidRPr="007B46C5" w:rsidRDefault="00C9389E" w:rsidP="00C9389E">
      <w:pPr>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p>
    <w:p w:rsidR="00C9389E" w:rsidRPr="002C0BA8" w:rsidRDefault="00C9389E" w:rsidP="00C9389E">
      <w:pPr>
        <w:pStyle w:val="ac"/>
        <w:numPr>
          <w:ilvl w:val="0"/>
          <w:numId w:val="1"/>
        </w:numPr>
        <w:overflowPunct w:val="0"/>
        <w:autoSpaceDE w:val="0"/>
        <w:autoSpaceDN w:val="0"/>
        <w:adjustRightInd w:val="0"/>
        <w:spacing w:after="0"/>
        <w:textAlignment w:val="baseline"/>
        <w:outlineLvl w:val="0"/>
        <w:rPr>
          <w:rFonts w:ascii="Times New Roman" w:eastAsia="Times New Roman" w:hAnsi="Times New Roman"/>
          <w:b/>
          <w:sz w:val="24"/>
          <w:szCs w:val="24"/>
          <w:lang w:eastAsia="ru-RU"/>
        </w:rPr>
      </w:pPr>
      <w:bookmarkStart w:id="25" w:name="_Toc386500165"/>
      <w:bookmarkStart w:id="26" w:name="_Toc386500984"/>
      <w:bookmarkStart w:id="27" w:name="_Toc386501556"/>
      <w:bookmarkStart w:id="28" w:name="_Toc386501638"/>
      <w:bookmarkStart w:id="29" w:name="_Toc386542791"/>
      <w:bookmarkStart w:id="30" w:name="_Toc390670720"/>
      <w:r w:rsidRPr="002C0BA8">
        <w:rPr>
          <w:rFonts w:ascii="Times New Roman" w:eastAsia="Times New Roman" w:hAnsi="Times New Roman"/>
          <w:b/>
          <w:sz w:val="24"/>
          <w:szCs w:val="24"/>
          <w:lang w:eastAsia="ru-RU"/>
        </w:rPr>
        <w:t>КОНТРОЛЬ И НАДЗОР</w:t>
      </w:r>
      <w:bookmarkEnd w:id="25"/>
      <w:bookmarkEnd w:id="26"/>
      <w:bookmarkEnd w:id="27"/>
      <w:bookmarkEnd w:id="28"/>
      <w:bookmarkEnd w:id="29"/>
      <w:bookmarkEnd w:id="30"/>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ЗАКАЗЧИК вправе осуществлять контроль и надзор за ходом и качеством выполняемых работ, соблюдением сроков их выполнения, качеством предоставленных </w:t>
      </w:r>
      <w:proofErr w:type="gramStart"/>
      <w:r w:rsidRPr="002C0BA8">
        <w:rPr>
          <w:rFonts w:ascii="Times New Roman" w:eastAsia="Times New Roman" w:hAnsi="Times New Roman"/>
          <w:sz w:val="24"/>
          <w:szCs w:val="24"/>
          <w:lang w:eastAsia="ru-RU"/>
        </w:rPr>
        <w:t>ПОДРЯДЧИКОМ  материалов</w:t>
      </w:r>
      <w:proofErr w:type="gramEnd"/>
      <w:r w:rsidRPr="002C0BA8">
        <w:rPr>
          <w:rFonts w:ascii="Times New Roman" w:eastAsia="Times New Roman" w:hAnsi="Times New Roman"/>
          <w:sz w:val="24"/>
          <w:szCs w:val="24"/>
          <w:lang w:eastAsia="ru-RU"/>
        </w:rPr>
        <w:t>, не вмешиваясь при этом в оперативно-хозяйственную деятельность ПОДРЯДЧИКА.</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4047E8" w:rsidRPr="002C0BA8" w:rsidRDefault="004047E8"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540012" w:rsidRPr="002C0BA8" w:rsidRDefault="00E375AE" w:rsidP="003F084E">
      <w:pPr>
        <w:pStyle w:val="ac"/>
        <w:numPr>
          <w:ilvl w:val="0"/>
          <w:numId w:val="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31" w:name="_Toc390670721"/>
      <w:r w:rsidRPr="002C0BA8">
        <w:rPr>
          <w:rFonts w:ascii="Times New Roman" w:hAnsi="Times New Roman"/>
          <w:b/>
          <w:sz w:val="24"/>
          <w:szCs w:val="24"/>
        </w:rPr>
        <w:t>ПОРЯДОК СДАЧИ ПРИЕМКИ РАБОТ</w:t>
      </w:r>
      <w:bookmarkEnd w:id="31"/>
    </w:p>
    <w:p w:rsidR="00592B37" w:rsidRPr="00843FF8" w:rsidRDefault="00946117" w:rsidP="00843FF8">
      <w:pPr>
        <w:pStyle w:val="ac"/>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b/>
          <w:sz w:val="24"/>
          <w:szCs w:val="24"/>
          <w:lang w:eastAsia="ru-RU"/>
        </w:rPr>
      </w:pPr>
      <w:r w:rsidRPr="002C0BA8">
        <w:rPr>
          <w:rFonts w:ascii="Times New Roman" w:hAnsi="Times New Roman"/>
          <w:sz w:val="24"/>
          <w:szCs w:val="24"/>
        </w:rPr>
        <w:t xml:space="preserve">Приемка </w:t>
      </w:r>
      <w:r w:rsidR="00991BDA">
        <w:rPr>
          <w:rFonts w:ascii="Times New Roman" w:hAnsi="Times New Roman"/>
          <w:sz w:val="24"/>
          <w:szCs w:val="24"/>
        </w:rPr>
        <w:t xml:space="preserve">выполненных </w:t>
      </w:r>
      <w:r w:rsidRPr="002C0BA8">
        <w:rPr>
          <w:rFonts w:ascii="Times New Roman" w:hAnsi="Times New Roman"/>
          <w:sz w:val="24"/>
          <w:szCs w:val="24"/>
        </w:rPr>
        <w:t xml:space="preserve">работ производится </w:t>
      </w:r>
      <w:r w:rsidR="00FE4C9E" w:rsidRPr="002C0BA8">
        <w:rPr>
          <w:rFonts w:ascii="Times New Roman" w:hAnsi="Times New Roman"/>
          <w:sz w:val="24"/>
          <w:szCs w:val="24"/>
        </w:rPr>
        <w:t xml:space="preserve">ежемесячно </w:t>
      </w:r>
      <w:r w:rsidRPr="002C0BA8">
        <w:rPr>
          <w:rFonts w:ascii="Times New Roman" w:hAnsi="Times New Roman"/>
          <w:sz w:val="24"/>
          <w:szCs w:val="24"/>
        </w:rPr>
        <w:t xml:space="preserve">в течение 5 дней с </w:t>
      </w:r>
      <w:r w:rsidR="00F759AC" w:rsidRPr="002C0BA8">
        <w:rPr>
          <w:rFonts w:ascii="Times New Roman" w:hAnsi="Times New Roman"/>
          <w:sz w:val="24"/>
          <w:szCs w:val="24"/>
        </w:rPr>
        <w:t>момента</w:t>
      </w:r>
      <w:r w:rsidRPr="002C0BA8">
        <w:rPr>
          <w:rFonts w:ascii="Times New Roman" w:hAnsi="Times New Roman"/>
          <w:sz w:val="24"/>
          <w:szCs w:val="24"/>
        </w:rPr>
        <w:t xml:space="preserve"> получения </w:t>
      </w:r>
      <w:r w:rsidR="00F759AC" w:rsidRPr="002C0BA8">
        <w:rPr>
          <w:rFonts w:ascii="Times New Roman" w:hAnsi="Times New Roman"/>
          <w:sz w:val="24"/>
          <w:szCs w:val="24"/>
        </w:rPr>
        <w:t>ЗАКАЗЧИКОМ</w:t>
      </w:r>
      <w:r w:rsidR="00540012" w:rsidRPr="002C0BA8">
        <w:rPr>
          <w:rFonts w:ascii="Times New Roman" w:hAnsi="Times New Roman"/>
          <w:sz w:val="24"/>
          <w:szCs w:val="24"/>
        </w:rPr>
        <w:t xml:space="preserve"> письменного извещения ПОДРЯДЧИКА</w:t>
      </w:r>
      <w:r w:rsidRPr="002C0BA8">
        <w:rPr>
          <w:rFonts w:ascii="Times New Roman" w:hAnsi="Times New Roman"/>
          <w:sz w:val="24"/>
          <w:szCs w:val="24"/>
        </w:rPr>
        <w:t xml:space="preserve"> о готовности к сдаче работ, указанных в </w:t>
      </w:r>
      <w:r w:rsidR="00831806" w:rsidRPr="002C0BA8">
        <w:rPr>
          <w:rFonts w:ascii="Times New Roman" w:hAnsi="Times New Roman"/>
          <w:sz w:val="24"/>
          <w:szCs w:val="24"/>
        </w:rPr>
        <w:t>«Расчете стоимости видов работ» (Приложение №</w:t>
      </w:r>
      <w:r w:rsidR="003D7E72">
        <w:rPr>
          <w:rFonts w:ascii="Times New Roman" w:hAnsi="Times New Roman"/>
          <w:sz w:val="24"/>
          <w:szCs w:val="24"/>
        </w:rPr>
        <w:t xml:space="preserve"> 2</w:t>
      </w:r>
      <w:r w:rsidR="00831806" w:rsidRPr="002C0BA8">
        <w:rPr>
          <w:rFonts w:ascii="Times New Roman" w:hAnsi="Times New Roman"/>
          <w:sz w:val="24"/>
          <w:szCs w:val="24"/>
        </w:rPr>
        <w:t xml:space="preserve"> к настоящему Договору, являюще</w:t>
      </w:r>
      <w:r w:rsidR="00991BDA">
        <w:rPr>
          <w:rFonts w:ascii="Times New Roman" w:hAnsi="Times New Roman"/>
          <w:sz w:val="24"/>
          <w:szCs w:val="24"/>
        </w:rPr>
        <w:t>е</w:t>
      </w:r>
      <w:r w:rsidR="00831806" w:rsidRPr="002C0BA8">
        <w:rPr>
          <w:rFonts w:ascii="Times New Roman" w:hAnsi="Times New Roman"/>
          <w:sz w:val="24"/>
          <w:szCs w:val="24"/>
        </w:rPr>
        <w:t>ся его неотъемлемой частью)</w:t>
      </w:r>
      <w:r w:rsidRPr="002C0BA8">
        <w:rPr>
          <w:rFonts w:ascii="Times New Roman" w:hAnsi="Times New Roman"/>
          <w:sz w:val="24"/>
          <w:szCs w:val="24"/>
        </w:rPr>
        <w:t xml:space="preserve">. </w:t>
      </w:r>
    </w:p>
    <w:p w:rsidR="00B81AB8" w:rsidRPr="002C0BA8" w:rsidRDefault="00D251E8" w:rsidP="00E91858">
      <w:pPr>
        <w:pStyle w:val="ac"/>
        <w:numPr>
          <w:ilvl w:val="1"/>
          <w:numId w:val="1"/>
        </w:numPr>
        <w:overflowPunct w:val="0"/>
        <w:autoSpaceDE w:val="0"/>
        <w:autoSpaceDN w:val="0"/>
        <w:adjustRightInd w:val="0"/>
        <w:spacing w:after="0"/>
        <w:jc w:val="both"/>
        <w:textAlignment w:val="baseline"/>
        <w:outlineLvl w:val="0"/>
        <w:rPr>
          <w:rFonts w:ascii="Times New Roman" w:eastAsia="Times New Roman" w:hAnsi="Times New Roman"/>
          <w:b/>
          <w:i/>
          <w:sz w:val="20"/>
          <w:szCs w:val="20"/>
          <w:u w:val="single"/>
          <w:lang w:eastAsia="ru-RU"/>
        </w:rPr>
      </w:pPr>
      <w:bookmarkStart w:id="32" w:name="_Toc390670724"/>
      <w:r w:rsidRPr="002C0BA8">
        <w:rPr>
          <w:rFonts w:ascii="Times New Roman" w:hAnsi="Times New Roman"/>
          <w:b/>
          <w:i/>
          <w:sz w:val="20"/>
          <w:szCs w:val="20"/>
          <w:u w:val="single"/>
        </w:rPr>
        <w:t>ПРИЕМКА СТРОИТЕЛЬНО-МОНТАЖНЫХ РАБОТ</w:t>
      </w:r>
      <w:bookmarkEnd w:id="32"/>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w:t>
      </w:r>
      <w:r w:rsidR="00905D34">
        <w:rPr>
          <w:rFonts w:ascii="Times New Roman" w:hAnsi="Times New Roman"/>
          <w:sz w:val="24"/>
          <w:szCs w:val="24"/>
        </w:rPr>
        <w:t xml:space="preserve">ЧИКА и </w:t>
      </w:r>
      <w:r w:rsidRPr="002C0BA8">
        <w:rPr>
          <w:rFonts w:ascii="Times New Roman" w:hAnsi="Times New Roman"/>
          <w:sz w:val="24"/>
          <w:szCs w:val="24"/>
        </w:rPr>
        <w:t>ПОДРЯДЧИКА.</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lastRenderedPageBreak/>
        <w:t xml:space="preserve">Акт выполненных работ по форме КС-2 и справка КС-3 предоставляется ЗАКАЗЧИКУ </w:t>
      </w:r>
      <w:r w:rsidR="00FF64B3">
        <w:rPr>
          <w:rFonts w:ascii="Times New Roman" w:hAnsi="Times New Roman"/>
          <w:sz w:val="24"/>
          <w:szCs w:val="24"/>
        </w:rPr>
        <w:t>не позднее</w:t>
      </w:r>
      <w:r w:rsidR="00112219">
        <w:rPr>
          <w:rFonts w:ascii="Times New Roman" w:hAnsi="Times New Roman"/>
          <w:sz w:val="24"/>
          <w:szCs w:val="24"/>
        </w:rPr>
        <w:t xml:space="preserve"> 5</w:t>
      </w:r>
      <w:r w:rsidR="00FF64B3">
        <w:rPr>
          <w:rFonts w:ascii="Times New Roman" w:hAnsi="Times New Roman"/>
          <w:sz w:val="24"/>
          <w:szCs w:val="24"/>
        </w:rPr>
        <w:t xml:space="preserve"> </w:t>
      </w:r>
      <w:r w:rsidR="00112219">
        <w:rPr>
          <w:rFonts w:ascii="Times New Roman" w:hAnsi="Times New Roman"/>
          <w:sz w:val="24"/>
          <w:szCs w:val="24"/>
        </w:rPr>
        <w:t>(</w:t>
      </w:r>
      <w:r w:rsidR="00FF64B3">
        <w:rPr>
          <w:rFonts w:ascii="Times New Roman" w:hAnsi="Times New Roman"/>
          <w:sz w:val="24"/>
          <w:szCs w:val="24"/>
        </w:rPr>
        <w:t>пяти</w:t>
      </w:r>
      <w:r w:rsidR="00112219">
        <w:rPr>
          <w:rFonts w:ascii="Times New Roman" w:hAnsi="Times New Roman"/>
          <w:sz w:val="24"/>
          <w:szCs w:val="24"/>
        </w:rPr>
        <w:t>)</w:t>
      </w:r>
      <w:r w:rsidR="00FF64B3">
        <w:rPr>
          <w:rFonts w:ascii="Times New Roman" w:hAnsi="Times New Roman"/>
          <w:sz w:val="24"/>
          <w:szCs w:val="24"/>
        </w:rPr>
        <w:t xml:space="preserve"> календарных дней </w:t>
      </w:r>
      <w:r w:rsidR="00112219">
        <w:rPr>
          <w:rFonts w:ascii="Times New Roman" w:hAnsi="Times New Roman"/>
          <w:sz w:val="24"/>
          <w:szCs w:val="24"/>
        </w:rPr>
        <w:t>после окончания работ</w:t>
      </w:r>
      <w:r w:rsidRPr="002C0BA8">
        <w:rPr>
          <w:rFonts w:ascii="Times New Roman" w:hAnsi="Times New Roman"/>
          <w:sz w:val="24"/>
          <w:szCs w:val="24"/>
        </w:rPr>
        <w:t xml:space="preserve">. ПОДРЯДЧИК обязан вместе с актами на выполнение работ предоставить исполнительную документацию на выполненный конструктив </w:t>
      </w:r>
      <w:r w:rsidR="00D04044">
        <w:rPr>
          <w:rFonts w:ascii="Times New Roman" w:hAnsi="Times New Roman"/>
          <w:sz w:val="24"/>
          <w:szCs w:val="24"/>
        </w:rPr>
        <w:t>в соответствии с техническим заданием</w:t>
      </w:r>
      <w:r w:rsidRPr="002C0BA8">
        <w:rPr>
          <w:rFonts w:ascii="Times New Roman" w:hAnsi="Times New Roman"/>
          <w:sz w:val="24"/>
          <w:szCs w:val="24"/>
        </w:rPr>
        <w:t>.</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eastAsia="Times New Roman" w:hAnsi="Times New Roman"/>
          <w:sz w:val="24"/>
          <w:szCs w:val="24"/>
          <w:lang w:eastAsia="ru-RU"/>
        </w:rPr>
        <w:t>ПОДРЯДЧИК предоставляет ЗАКАЗЧИКУ не позднее 5 (пяти) календарных дней после фактического выполнения работ акты на выполнение работы и специальные журналы работ в соответствии с РД 11-02-2006.</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eastAsia="Times New Roman" w:hAnsi="Times New Roman"/>
          <w:sz w:val="24"/>
          <w:szCs w:val="24"/>
          <w:lang w:eastAsia="ru-RU"/>
        </w:rPr>
        <w:t>ПОДРЯДЧИК ежедневно вносит записи о ведении работ «Общий журнал работ», согласно РД 11-05-2007. При закрытии этапов работ предоставляет ЗАКАЗЧИКУ акт по форме КС-6 «Общий журнал работ».</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lang w:eastAsia="ru-RU"/>
        </w:rPr>
        <w:t xml:space="preserve">Еженедельно ПОДРЯДЧИК должен предоставлять представителю </w:t>
      </w:r>
      <w:r w:rsidR="00D06F93">
        <w:rPr>
          <w:rFonts w:ascii="Times New Roman" w:hAnsi="Times New Roman"/>
          <w:sz w:val="24"/>
          <w:szCs w:val="24"/>
          <w:lang w:eastAsia="ru-RU"/>
        </w:rPr>
        <w:t>ЗАКАЗЧИКА</w:t>
      </w:r>
      <w:r w:rsidRPr="002C0BA8">
        <w:rPr>
          <w:rFonts w:ascii="Times New Roman" w:hAnsi="Times New Roman"/>
          <w:sz w:val="24"/>
          <w:szCs w:val="24"/>
          <w:lang w:eastAsia="ru-RU"/>
        </w:rPr>
        <w:t xml:space="preserve"> отчет о выполнении работ по согласованной сторонами форме.</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ЗАКАЗЧИК не позднее 5 (пяти) рабочих дней с момента получения документов, указанных в п.</w:t>
      </w:r>
      <w:r w:rsidR="003F084E">
        <w:rPr>
          <w:rFonts w:ascii="Times New Roman" w:hAnsi="Times New Roman"/>
          <w:sz w:val="24"/>
          <w:szCs w:val="24"/>
        </w:rPr>
        <w:t xml:space="preserve"> 7</w:t>
      </w:r>
      <w:r w:rsidRPr="002C0BA8">
        <w:rPr>
          <w:rFonts w:ascii="Times New Roman" w:hAnsi="Times New Roman"/>
          <w:sz w:val="24"/>
          <w:szCs w:val="24"/>
        </w:rPr>
        <w:t>.2.1.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lang w:eastAsia="ru-RU"/>
        </w:rPr>
        <w:t xml:space="preserve">До сдачи Объекта по акту </w:t>
      </w:r>
      <w:r w:rsidR="00242514">
        <w:rPr>
          <w:rFonts w:ascii="Times New Roman" w:hAnsi="Times New Roman"/>
          <w:sz w:val="24"/>
          <w:szCs w:val="24"/>
          <w:lang w:eastAsia="ru-RU"/>
        </w:rPr>
        <w:t>ЗАКАЗЧИКУ</w:t>
      </w:r>
      <w:r w:rsidRPr="002C0BA8">
        <w:rPr>
          <w:rFonts w:ascii="Times New Roman" w:hAnsi="Times New Roman"/>
          <w:sz w:val="24"/>
          <w:szCs w:val="24"/>
          <w:lang w:eastAsia="ru-RU"/>
        </w:rPr>
        <w:t xml:space="preserve"> ПОДРЯДЧИК обязан произвести полную очистку Объекта и Строительной площадки от строительного мусора. </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Style w:val="22"/>
          <w:rFonts w:eastAsia="Calibri"/>
          <w:b/>
          <w:i/>
          <w:sz w:val="20"/>
          <w:szCs w:val="20"/>
          <w:shd w:val="clear" w:color="auto" w:fill="auto"/>
          <w:lang w:eastAsia="ru-RU"/>
        </w:rPr>
      </w:pPr>
      <w:r w:rsidRPr="002C0BA8">
        <w:rPr>
          <w:rFonts w:ascii="Times New Roman" w:hAnsi="Times New Roman"/>
          <w:sz w:val="24"/>
          <w:szCs w:val="24"/>
          <w:lang w:eastAsia="ru-RU"/>
        </w:rPr>
        <w:t xml:space="preserve">В течение 15 дней после сдачи объекта по акту </w:t>
      </w:r>
      <w:r w:rsidRPr="002C0BA8">
        <w:rPr>
          <w:rStyle w:val="22"/>
          <w:rFonts w:eastAsia="Calibri"/>
          <w:sz w:val="24"/>
          <w:szCs w:val="24"/>
          <w:u w:val="none"/>
          <w:lang w:eastAsia="ru-RU"/>
        </w:rPr>
        <w:t>законченного объекта ПОДРЯДЧИК обязан обеспечить вывоз техники, инструмента.</w:t>
      </w:r>
    </w:p>
    <w:p w:rsidR="00B81AB8" w:rsidRPr="00D14277"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Датой выполнения Работ считается дата подписания Акта по форме КС-2.</w:t>
      </w:r>
    </w:p>
    <w:p w:rsidR="00D14277" w:rsidRPr="00D14277" w:rsidRDefault="00D14277"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4"/>
          <w:szCs w:val="24"/>
          <w:u w:val="single"/>
          <w:lang w:eastAsia="ru-RU"/>
        </w:rPr>
      </w:pPr>
      <w:r w:rsidRPr="00D14277">
        <w:rPr>
          <w:rFonts w:ascii="Times New Roman" w:eastAsia="Times New Roman" w:hAnsi="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r>
        <w:rPr>
          <w:rFonts w:ascii="Times New Roman" w:eastAsia="Times New Roman" w:hAnsi="Times New Roman"/>
          <w:sz w:val="24"/>
          <w:szCs w:val="24"/>
          <w:lang w:eastAsia="ru-RU"/>
        </w:rPr>
        <w:t>.</w:t>
      </w:r>
    </w:p>
    <w:p w:rsidR="00D251E8" w:rsidRPr="002C0BA8" w:rsidRDefault="00B81AB8" w:rsidP="00E91858">
      <w:pPr>
        <w:pStyle w:val="ac"/>
        <w:numPr>
          <w:ilvl w:val="1"/>
          <w:numId w:val="1"/>
        </w:numPr>
        <w:overflowPunct w:val="0"/>
        <w:autoSpaceDE w:val="0"/>
        <w:autoSpaceDN w:val="0"/>
        <w:adjustRightInd w:val="0"/>
        <w:spacing w:after="0"/>
        <w:jc w:val="both"/>
        <w:textAlignment w:val="baseline"/>
        <w:outlineLvl w:val="0"/>
        <w:rPr>
          <w:rFonts w:ascii="Times New Roman" w:eastAsia="Times New Roman" w:hAnsi="Times New Roman"/>
          <w:b/>
          <w:i/>
          <w:sz w:val="20"/>
          <w:szCs w:val="20"/>
          <w:u w:val="single"/>
          <w:lang w:eastAsia="ru-RU"/>
        </w:rPr>
      </w:pPr>
      <w:bookmarkStart w:id="33" w:name="_Toc390670725"/>
      <w:r w:rsidRPr="002C0BA8">
        <w:rPr>
          <w:rFonts w:ascii="Times New Roman" w:eastAsia="Times New Roman" w:hAnsi="Times New Roman"/>
          <w:b/>
          <w:i/>
          <w:sz w:val="24"/>
          <w:szCs w:val="24"/>
          <w:u w:val="single"/>
          <w:lang w:eastAsia="ru-RU"/>
        </w:rPr>
        <w:t>ПРИЕМКА ПУСКОНАЛАДОЧНЫХ РАБОТ И ПРИЕМО-СДАТОЧНЫХ ИСПЫТАНИЙ</w:t>
      </w:r>
      <w:r w:rsidR="00D251E8" w:rsidRPr="002C0BA8">
        <w:rPr>
          <w:rFonts w:ascii="Times New Roman" w:hAnsi="Times New Roman"/>
          <w:b/>
          <w:i/>
          <w:sz w:val="20"/>
          <w:szCs w:val="20"/>
          <w:u w:val="single"/>
        </w:rPr>
        <w:t>:</w:t>
      </w:r>
      <w:bookmarkEnd w:id="33"/>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 xml:space="preserve">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w:t>
      </w:r>
      <w:r w:rsidR="00112219" w:rsidRPr="00112219">
        <w:rPr>
          <w:rFonts w:ascii="Times New Roman" w:eastAsia="Times New Roman" w:hAnsi="Times New Roman"/>
          <w:sz w:val="24"/>
          <w:szCs w:val="24"/>
          <w:lang w:eastAsia="ru-RU"/>
        </w:rPr>
        <w:t>не позднее 5 (пяти) календарных дней после окончания работ</w:t>
      </w:r>
      <w:r w:rsidRPr="002C0BA8">
        <w:rPr>
          <w:rFonts w:ascii="Times New Roman" w:eastAsia="Times New Roman" w:hAnsi="Times New Roman"/>
          <w:sz w:val="24"/>
          <w:szCs w:val="24"/>
          <w:lang w:eastAsia="ru-RU"/>
        </w:rPr>
        <w:t>.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1F4CE9"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00E375AE" w:rsidRPr="002C0BA8">
        <w:rPr>
          <w:rFonts w:ascii="Times New Roman" w:hAnsi="Times New Roman"/>
          <w:sz w:val="24"/>
          <w:szCs w:val="24"/>
        </w:rPr>
        <w:t xml:space="preserve"> </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ПОДРЯДЧИК за 15 (пятнадцать) календарных дней да начала работы Рабочей (Прием</w:t>
      </w:r>
      <w:r w:rsidR="00112219">
        <w:rPr>
          <w:rFonts w:ascii="Times New Roman" w:eastAsia="Times New Roman" w:hAnsi="Times New Roman"/>
          <w:sz w:val="24"/>
          <w:szCs w:val="24"/>
          <w:lang w:eastAsia="ru-RU"/>
        </w:rPr>
        <w:t>оч</w:t>
      </w:r>
      <w:r w:rsidRPr="002C0BA8">
        <w:rPr>
          <w:rFonts w:ascii="Times New Roman" w:eastAsia="Times New Roman" w:hAnsi="Times New Roman"/>
          <w:sz w:val="24"/>
          <w:szCs w:val="24"/>
          <w:lang w:eastAsia="ru-RU"/>
        </w:rPr>
        <w:t>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ПОДРЯДЧИК за 15 (пятнадцать) календарных дней до начала работы рабочей (Прием</w:t>
      </w:r>
      <w:r w:rsidR="00112219">
        <w:rPr>
          <w:rFonts w:ascii="Times New Roman" w:eastAsia="Times New Roman" w:hAnsi="Times New Roman"/>
          <w:sz w:val="24"/>
          <w:szCs w:val="24"/>
          <w:lang w:eastAsia="ru-RU"/>
        </w:rPr>
        <w:t>оч</w:t>
      </w:r>
      <w:r w:rsidRPr="002C0BA8">
        <w:rPr>
          <w:rFonts w:ascii="Times New Roman" w:eastAsia="Times New Roman" w:hAnsi="Times New Roman"/>
          <w:sz w:val="24"/>
          <w:szCs w:val="24"/>
          <w:lang w:eastAsia="ru-RU"/>
        </w:rPr>
        <w:t>ной) комиссии предоставляет ЗАКАЗЧИКУ один экземпляр ра</w:t>
      </w:r>
      <w:r w:rsidR="00112219">
        <w:rPr>
          <w:rFonts w:ascii="Times New Roman" w:eastAsia="Times New Roman" w:hAnsi="Times New Roman"/>
          <w:sz w:val="24"/>
          <w:szCs w:val="24"/>
          <w:lang w:eastAsia="ru-RU"/>
        </w:rPr>
        <w:t>бочей документации со штампом «В</w:t>
      </w:r>
      <w:r w:rsidRPr="002C0BA8">
        <w:rPr>
          <w:rFonts w:ascii="Times New Roman" w:eastAsia="Times New Roman" w:hAnsi="Times New Roman"/>
          <w:sz w:val="24"/>
          <w:szCs w:val="24"/>
          <w:lang w:eastAsia="ru-RU"/>
        </w:rPr>
        <w:t>ыполнено по проекту» с подписью ответственного лица.</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lastRenderedPageBreak/>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0F01F3" w:rsidRPr="004C05CF"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4C05CF" w:rsidRPr="004C05CF" w:rsidRDefault="004C05CF"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4"/>
          <w:szCs w:val="24"/>
          <w:lang w:eastAsia="ru-RU"/>
        </w:rPr>
      </w:pPr>
      <w:r w:rsidRPr="004C05CF">
        <w:rPr>
          <w:rFonts w:ascii="Times New Roman" w:eastAsia="Times New Roman" w:hAnsi="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r>
        <w:rPr>
          <w:rFonts w:ascii="Times New Roman" w:eastAsia="Times New Roman" w:hAnsi="Times New Roman"/>
          <w:sz w:val="24"/>
          <w:szCs w:val="24"/>
          <w:lang w:eastAsia="ru-RU"/>
        </w:rPr>
        <w:t>.</w:t>
      </w:r>
    </w:p>
    <w:p w:rsidR="00381DA6" w:rsidRPr="000947EE" w:rsidRDefault="000947EE" w:rsidP="000947EE">
      <w:pPr>
        <w:pStyle w:val="ac"/>
        <w:overflowPunct w:val="0"/>
        <w:autoSpaceDE w:val="0"/>
        <w:autoSpaceDN w:val="0"/>
        <w:adjustRightInd w:val="0"/>
        <w:spacing w:after="0"/>
        <w:ind w:left="360"/>
        <w:jc w:val="center"/>
        <w:textAlignment w:val="baseline"/>
        <w:outlineLvl w:val="0"/>
        <w:rPr>
          <w:rFonts w:ascii="Times New Roman" w:eastAsia="Times New Roman" w:hAnsi="Times New Roman"/>
          <w:b/>
          <w:sz w:val="24"/>
          <w:szCs w:val="24"/>
          <w:lang w:eastAsia="ru-RU"/>
        </w:rPr>
      </w:pPr>
      <w:bookmarkStart w:id="34" w:name="_Toc390670726"/>
      <w:r w:rsidRPr="000947EE">
        <w:rPr>
          <w:rFonts w:ascii="Times New Roman" w:hAnsi="Times New Roman"/>
          <w:b/>
          <w:sz w:val="24"/>
          <w:szCs w:val="24"/>
        </w:rPr>
        <w:t xml:space="preserve">8. </w:t>
      </w:r>
      <w:r w:rsidR="00381DA6" w:rsidRPr="000947EE">
        <w:rPr>
          <w:rFonts w:ascii="Times New Roman" w:hAnsi="Times New Roman"/>
          <w:b/>
          <w:sz w:val="24"/>
          <w:szCs w:val="24"/>
        </w:rPr>
        <w:t>ГАРАНТИЙНЫЙ ПЕРИОД</w:t>
      </w:r>
      <w:bookmarkEnd w:id="34"/>
    </w:p>
    <w:p w:rsidR="000947EE" w:rsidRPr="000947EE" w:rsidRDefault="000947EE" w:rsidP="00FC6964">
      <w:pPr>
        <w:pStyle w:val="ac"/>
        <w:numPr>
          <w:ilvl w:val="0"/>
          <w:numId w:val="2"/>
        </w:numPr>
        <w:overflowPunct w:val="0"/>
        <w:autoSpaceDE w:val="0"/>
        <w:autoSpaceDN w:val="0"/>
        <w:adjustRightInd w:val="0"/>
        <w:spacing w:after="0"/>
        <w:jc w:val="both"/>
        <w:textAlignment w:val="baseline"/>
        <w:rPr>
          <w:rFonts w:ascii="Times New Roman" w:eastAsia="Times New Roman" w:hAnsi="Times New Roman"/>
          <w:vanish/>
          <w:sz w:val="24"/>
          <w:szCs w:val="24"/>
          <w:lang w:eastAsia="ru-RU"/>
        </w:rPr>
      </w:pPr>
    </w:p>
    <w:p w:rsidR="000947EE" w:rsidRPr="000947EE" w:rsidRDefault="000947EE" w:rsidP="00FC6964">
      <w:pPr>
        <w:pStyle w:val="ac"/>
        <w:numPr>
          <w:ilvl w:val="0"/>
          <w:numId w:val="2"/>
        </w:numPr>
        <w:overflowPunct w:val="0"/>
        <w:autoSpaceDE w:val="0"/>
        <w:autoSpaceDN w:val="0"/>
        <w:adjustRightInd w:val="0"/>
        <w:spacing w:after="0"/>
        <w:jc w:val="both"/>
        <w:textAlignment w:val="baseline"/>
        <w:rPr>
          <w:rFonts w:ascii="Times New Roman" w:eastAsia="Times New Roman" w:hAnsi="Times New Roman"/>
          <w:vanish/>
          <w:sz w:val="24"/>
          <w:szCs w:val="24"/>
          <w:lang w:eastAsia="ru-RU"/>
        </w:rPr>
      </w:pPr>
    </w:p>
    <w:p w:rsidR="000947EE" w:rsidRPr="000947EE" w:rsidRDefault="000947EE" w:rsidP="00FC6964">
      <w:pPr>
        <w:pStyle w:val="ac"/>
        <w:numPr>
          <w:ilvl w:val="1"/>
          <w:numId w:val="2"/>
        </w:numPr>
        <w:overflowPunct w:val="0"/>
        <w:autoSpaceDE w:val="0"/>
        <w:autoSpaceDN w:val="0"/>
        <w:adjustRightInd w:val="0"/>
        <w:spacing w:after="0"/>
        <w:jc w:val="both"/>
        <w:textAlignment w:val="baseline"/>
        <w:rPr>
          <w:rFonts w:ascii="Times New Roman" w:eastAsia="Times New Roman" w:hAnsi="Times New Roman"/>
          <w:vanish/>
          <w:sz w:val="24"/>
          <w:szCs w:val="24"/>
          <w:lang w:eastAsia="ru-RU"/>
        </w:rPr>
      </w:pPr>
    </w:p>
    <w:p w:rsidR="000947EE" w:rsidRPr="000947EE" w:rsidRDefault="000947EE" w:rsidP="00FC6964">
      <w:pPr>
        <w:pStyle w:val="ac"/>
        <w:keepNext/>
        <w:widowControl w:val="0"/>
        <w:numPr>
          <w:ilvl w:val="0"/>
          <w:numId w:val="11"/>
        </w:numPr>
        <w:suppressAutoHyphens/>
        <w:overflowPunct w:val="0"/>
        <w:autoSpaceDE w:val="0"/>
        <w:autoSpaceDN w:val="0"/>
        <w:adjustRightInd w:val="0"/>
        <w:spacing w:before="280" w:after="0" w:line="240" w:lineRule="auto"/>
        <w:contextualSpacing w:val="0"/>
        <w:jc w:val="both"/>
        <w:textAlignment w:val="baseline"/>
        <w:outlineLvl w:val="1"/>
        <w:rPr>
          <w:rFonts w:ascii="Times New Roman" w:eastAsia="Times New Roman" w:hAnsi="Times New Roman"/>
          <w:b/>
          <w:bCs/>
          <w:vanish/>
          <w:sz w:val="24"/>
          <w:szCs w:val="24"/>
          <w:lang w:eastAsia="ru-RU"/>
        </w:rPr>
      </w:pPr>
    </w:p>
    <w:p w:rsidR="00E5406B" w:rsidRPr="000947EE" w:rsidRDefault="00510147" w:rsidP="00FC6964">
      <w:pPr>
        <w:pStyle w:val="2"/>
        <w:spacing w:before="0"/>
        <w:ind w:left="0" w:firstLine="0"/>
        <w:jc w:val="both"/>
        <w:rPr>
          <w:b w:val="0"/>
          <w:sz w:val="24"/>
          <w:szCs w:val="24"/>
          <w:lang w:eastAsia="ru-RU"/>
        </w:rPr>
      </w:pPr>
      <w:r w:rsidRPr="000947EE">
        <w:rPr>
          <w:b w:val="0"/>
          <w:sz w:val="24"/>
          <w:szCs w:val="24"/>
          <w:lang w:eastAsia="ru-RU"/>
        </w:rPr>
        <w:t>ПОДРЯДЧИК</w:t>
      </w:r>
      <w:r w:rsidR="00E5406B" w:rsidRPr="000947EE">
        <w:rPr>
          <w:b w:val="0"/>
          <w:sz w:val="24"/>
          <w:szCs w:val="24"/>
          <w:lang w:eastAsia="ru-RU"/>
        </w:rPr>
        <w:t xml:space="preserve"> </w:t>
      </w:r>
      <w:r w:rsidR="000947EE" w:rsidRPr="000947EE">
        <w:rPr>
          <w:b w:val="0"/>
          <w:sz w:val="24"/>
          <w:szCs w:val="24"/>
          <w:lang w:eastAsia="ru-RU"/>
        </w:rPr>
        <w:t>гарантирует достижение объектом</w:t>
      </w:r>
      <w:r w:rsidR="00E5406B" w:rsidRPr="000947EE">
        <w:rPr>
          <w:b w:val="0"/>
          <w:sz w:val="24"/>
          <w:szCs w:val="24"/>
          <w:lang w:eastAsia="ru-RU"/>
        </w:rPr>
        <w:t xml:space="preserve">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0947EE" w:rsidRDefault="00606891" w:rsidP="00FC6964">
      <w:pPr>
        <w:pStyle w:val="2"/>
        <w:spacing w:before="0"/>
        <w:ind w:left="0" w:firstLine="0"/>
        <w:jc w:val="both"/>
        <w:rPr>
          <w:b w:val="0"/>
          <w:sz w:val="24"/>
          <w:szCs w:val="24"/>
          <w:lang w:eastAsia="ru-RU"/>
        </w:rPr>
      </w:pPr>
      <w:r w:rsidRPr="00606891">
        <w:rPr>
          <w:b w:val="0"/>
          <w:sz w:val="24"/>
          <w:szCs w:val="24"/>
          <w:lang w:eastAsia="ru-RU"/>
        </w:rPr>
        <w:t xml:space="preserve">Гарантийный срок </w:t>
      </w:r>
      <w:r w:rsidR="00B11461">
        <w:rPr>
          <w:b w:val="0"/>
          <w:sz w:val="24"/>
          <w:szCs w:val="24"/>
          <w:lang w:eastAsia="ru-RU"/>
        </w:rPr>
        <w:t>6</w:t>
      </w:r>
      <w:r w:rsidRPr="00606891">
        <w:rPr>
          <w:b w:val="0"/>
          <w:sz w:val="24"/>
          <w:szCs w:val="24"/>
          <w:lang w:eastAsia="ru-RU"/>
        </w:rPr>
        <w:t xml:space="preserve"> (</w:t>
      </w:r>
      <w:r w:rsidR="00B11461">
        <w:rPr>
          <w:b w:val="0"/>
          <w:sz w:val="24"/>
          <w:szCs w:val="24"/>
          <w:lang w:eastAsia="ru-RU"/>
        </w:rPr>
        <w:t>Шесть</w:t>
      </w:r>
      <w:r w:rsidRPr="00606891">
        <w:rPr>
          <w:b w:val="0"/>
          <w:sz w:val="24"/>
          <w:szCs w:val="24"/>
          <w:lang w:eastAsia="ru-RU"/>
        </w:rPr>
        <w:t xml:space="preserve">) </w:t>
      </w:r>
      <w:r w:rsidR="00B11461">
        <w:rPr>
          <w:b w:val="0"/>
          <w:sz w:val="24"/>
          <w:szCs w:val="24"/>
          <w:lang w:eastAsia="ru-RU"/>
        </w:rPr>
        <w:t>месяцев</w:t>
      </w:r>
      <w:r w:rsidRPr="00606891">
        <w:rPr>
          <w:b w:val="0"/>
          <w:sz w:val="24"/>
          <w:szCs w:val="24"/>
          <w:lang w:eastAsia="ru-RU"/>
        </w:rPr>
        <w:t xml:space="preserve"> с </w:t>
      </w:r>
      <w:r w:rsidR="00034585">
        <w:rPr>
          <w:b w:val="0"/>
          <w:sz w:val="24"/>
          <w:szCs w:val="24"/>
          <w:lang w:eastAsia="ru-RU"/>
        </w:rPr>
        <w:t>даты окончания работ</w:t>
      </w:r>
      <w:r w:rsidRPr="00606891">
        <w:rPr>
          <w:b w:val="0"/>
          <w:sz w:val="24"/>
          <w:szCs w:val="24"/>
          <w:lang w:eastAsia="ru-RU"/>
        </w:rPr>
        <w:t>.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гарантирует </w:t>
      </w:r>
      <w:r w:rsidRPr="00606891">
        <w:rPr>
          <w:b w:val="0"/>
          <w:sz w:val="24"/>
          <w:szCs w:val="24"/>
          <w:lang w:eastAsia="ru-RU"/>
        </w:rPr>
        <w:t>ЗАКАЗЧИК</w:t>
      </w:r>
      <w:r w:rsidR="00E5406B" w:rsidRPr="00606891">
        <w:rPr>
          <w:b w:val="0"/>
          <w:sz w:val="24"/>
          <w:szCs w:val="24"/>
          <w:lang w:eastAsia="ru-RU"/>
        </w:rPr>
        <w:t xml:space="preserve">У безотказную работу </w:t>
      </w:r>
      <w:r w:rsidR="00331BB6" w:rsidRPr="00606891">
        <w:rPr>
          <w:b w:val="0"/>
          <w:sz w:val="24"/>
          <w:szCs w:val="24"/>
          <w:lang w:eastAsia="ru-RU"/>
        </w:rPr>
        <w:t>о</w:t>
      </w:r>
      <w:r w:rsidR="00E5406B" w:rsidRPr="00606891">
        <w:rPr>
          <w:b w:val="0"/>
          <w:sz w:val="24"/>
          <w:szCs w:val="24"/>
          <w:lang w:eastAsia="ru-RU"/>
        </w:rPr>
        <w:t xml:space="preserve">борудования в течение срока, указанного в паспорте или иной официальной технической документации, но не менее </w:t>
      </w:r>
      <w:r w:rsidR="00DE57EA" w:rsidRPr="00606891">
        <w:rPr>
          <w:b w:val="0"/>
          <w:sz w:val="24"/>
          <w:szCs w:val="24"/>
          <w:lang w:eastAsia="ru-RU"/>
        </w:rPr>
        <w:t>одного года</w:t>
      </w:r>
      <w:r w:rsidR="00E5406B" w:rsidRPr="00606891">
        <w:rPr>
          <w:b w:val="0"/>
          <w:sz w:val="24"/>
          <w:szCs w:val="24"/>
          <w:lang w:eastAsia="ru-RU"/>
        </w:rPr>
        <w:t xml:space="preserve"> с </w:t>
      </w:r>
      <w:r w:rsidR="00034585">
        <w:rPr>
          <w:b w:val="0"/>
          <w:sz w:val="24"/>
          <w:szCs w:val="24"/>
          <w:lang w:eastAsia="ru-RU"/>
        </w:rPr>
        <w:t>даты окончания работ</w:t>
      </w:r>
      <w:r w:rsidR="00E5406B" w:rsidRPr="00606891">
        <w:rPr>
          <w:b w:val="0"/>
          <w:sz w:val="24"/>
          <w:szCs w:val="24"/>
          <w:lang w:eastAsia="ru-RU"/>
        </w:rPr>
        <w:t>, при условии выполнения Эксплуатирующей организацией инструкции по эксплуатации.</w:t>
      </w:r>
    </w:p>
    <w:p w:rsidR="00E5406B" w:rsidRPr="00606891" w:rsidRDefault="00E5406B" w:rsidP="00606891">
      <w:pPr>
        <w:pStyle w:val="2"/>
        <w:spacing w:before="0"/>
        <w:ind w:left="0" w:firstLine="0"/>
        <w:jc w:val="both"/>
        <w:rPr>
          <w:b w:val="0"/>
          <w:sz w:val="24"/>
          <w:szCs w:val="24"/>
          <w:lang w:eastAsia="ru-RU"/>
        </w:rPr>
      </w:pPr>
      <w:r w:rsidRPr="00606891">
        <w:rPr>
          <w:b w:val="0"/>
          <w:sz w:val="24"/>
          <w:szCs w:val="24"/>
          <w:lang w:eastAsia="ru-RU"/>
        </w:rPr>
        <w:t xml:space="preserve">Гарантия </w:t>
      </w:r>
      <w:r w:rsidR="00510147" w:rsidRPr="00606891">
        <w:rPr>
          <w:b w:val="0"/>
          <w:sz w:val="24"/>
          <w:szCs w:val="24"/>
          <w:lang w:eastAsia="ru-RU"/>
        </w:rPr>
        <w:t>ПОДРЯДЧИК</w:t>
      </w:r>
      <w:r w:rsidRPr="00606891">
        <w:rPr>
          <w:b w:val="0"/>
          <w:sz w:val="24"/>
          <w:szCs w:val="24"/>
          <w:lang w:eastAsia="ru-RU"/>
        </w:rPr>
        <w:t>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606891" w:rsidRPr="00606891" w:rsidRDefault="00606891" w:rsidP="00606891">
      <w:pPr>
        <w:pStyle w:val="2"/>
        <w:spacing w:before="0"/>
        <w:ind w:left="0" w:firstLine="0"/>
        <w:jc w:val="both"/>
        <w:rPr>
          <w:b w:val="0"/>
          <w:sz w:val="24"/>
          <w:szCs w:val="24"/>
          <w:lang w:eastAsia="ru-RU"/>
        </w:rPr>
      </w:pPr>
      <w:r w:rsidRPr="00606891">
        <w:rPr>
          <w:b w:val="0"/>
          <w:sz w:val="24"/>
          <w:szCs w:val="24"/>
          <w:lang w:eastAsia="ru-RU"/>
        </w:rPr>
        <w:t xml:space="preserve">При обнаружении в течение гарантийного срока недостатков указанных </w:t>
      </w:r>
      <w:proofErr w:type="gramStart"/>
      <w:r w:rsidRPr="00606891">
        <w:rPr>
          <w:b w:val="0"/>
          <w:sz w:val="24"/>
          <w:szCs w:val="24"/>
          <w:lang w:eastAsia="ru-RU"/>
        </w:rPr>
        <w:t>в  пункте</w:t>
      </w:r>
      <w:proofErr w:type="gramEnd"/>
      <w:r w:rsidRPr="00606891">
        <w:rPr>
          <w:b w:val="0"/>
          <w:sz w:val="24"/>
          <w:szCs w:val="24"/>
          <w:lang w:eastAsia="ru-RU"/>
        </w:rPr>
        <w:t xml:space="preserve"> 1 статьи 754 ГК РФ, ЗАКАЗЧИК должен заявить о них ПОДРЯДЧИКУ и разумный срок после их обнаружения.</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w:t>
      </w:r>
      <w:r w:rsidRPr="00606891">
        <w:rPr>
          <w:b w:val="0"/>
          <w:sz w:val="24"/>
          <w:szCs w:val="24"/>
          <w:lang w:eastAsia="ru-RU"/>
        </w:rPr>
        <w:t>ЗАКАЗЧИК</w:t>
      </w:r>
      <w:r w:rsidR="00E5406B" w:rsidRPr="00606891">
        <w:rPr>
          <w:b w:val="0"/>
          <w:sz w:val="24"/>
          <w:szCs w:val="24"/>
          <w:lang w:eastAsia="ru-RU"/>
        </w:rPr>
        <w:t>ОМ или привлеченными им третьими лицами.</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обязуется устранить недостатки (дефекты), за которые он несет ответственность, в сроки, указанные в предписании </w:t>
      </w:r>
      <w:r w:rsidRPr="00606891">
        <w:rPr>
          <w:b w:val="0"/>
          <w:sz w:val="24"/>
          <w:szCs w:val="24"/>
          <w:lang w:eastAsia="ru-RU"/>
        </w:rPr>
        <w:t>ЗАКАЗЧИК</w:t>
      </w:r>
      <w:r w:rsidR="00E5406B" w:rsidRPr="00606891">
        <w:rPr>
          <w:b w:val="0"/>
          <w:sz w:val="24"/>
          <w:szCs w:val="24"/>
          <w:lang w:eastAsia="ru-RU"/>
        </w:rPr>
        <w:t xml:space="preserve">А, направленном в адрес </w:t>
      </w:r>
      <w:r w:rsidRPr="00606891">
        <w:rPr>
          <w:b w:val="0"/>
          <w:sz w:val="24"/>
          <w:szCs w:val="24"/>
          <w:lang w:eastAsia="ru-RU"/>
        </w:rPr>
        <w:t>ПОДРЯДЧИК</w:t>
      </w:r>
      <w:r w:rsidR="00E5406B" w:rsidRPr="00606891">
        <w:rPr>
          <w:b w:val="0"/>
          <w:sz w:val="24"/>
          <w:szCs w:val="24"/>
          <w:lang w:eastAsia="ru-RU"/>
        </w:rPr>
        <w:t>А при обнаружении указанных недостатков.</w:t>
      </w:r>
      <w:r w:rsidR="005C2CC1" w:rsidRPr="00606891">
        <w:rPr>
          <w:b w:val="0"/>
          <w:sz w:val="24"/>
          <w:szCs w:val="24"/>
          <w:lang w:eastAsia="ru-RU"/>
        </w:rPr>
        <w:t xml:space="preserve"> Сроки на устранение нед</w:t>
      </w:r>
      <w:r w:rsidR="00CF5913" w:rsidRPr="00606891">
        <w:rPr>
          <w:b w:val="0"/>
          <w:sz w:val="24"/>
          <w:szCs w:val="24"/>
          <w:lang w:eastAsia="ru-RU"/>
        </w:rPr>
        <w:t xml:space="preserve">остатков </w:t>
      </w:r>
      <w:r w:rsidR="005C2CC1" w:rsidRPr="00606891">
        <w:rPr>
          <w:b w:val="0"/>
          <w:sz w:val="24"/>
          <w:szCs w:val="24"/>
          <w:lang w:eastAsia="ru-RU"/>
        </w:rPr>
        <w:t>должны быть разумными с учетом объективной оценки сложности устранения выявленных недостатков.</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обязуется устранять по требованию </w:t>
      </w:r>
      <w:r w:rsidRPr="00606891">
        <w:rPr>
          <w:b w:val="0"/>
          <w:sz w:val="24"/>
          <w:szCs w:val="24"/>
          <w:lang w:eastAsia="ru-RU"/>
        </w:rPr>
        <w:t>ЗАКАЗЧИК</w:t>
      </w:r>
      <w:r w:rsidR="00E5406B" w:rsidRPr="00606891">
        <w:rPr>
          <w:b w:val="0"/>
          <w:sz w:val="24"/>
          <w:szCs w:val="24"/>
          <w:lang w:eastAsia="ru-RU"/>
        </w:rPr>
        <w:t xml:space="preserve">А и за его счет, недостатки, за которые </w:t>
      </w:r>
      <w:r w:rsidRPr="00606891">
        <w:rPr>
          <w:b w:val="0"/>
          <w:sz w:val="24"/>
          <w:szCs w:val="24"/>
          <w:lang w:eastAsia="ru-RU"/>
        </w:rPr>
        <w:t>ПОДРЯДЧИК</w:t>
      </w:r>
      <w:r w:rsidR="00E5406B" w:rsidRPr="00606891">
        <w:rPr>
          <w:b w:val="0"/>
          <w:sz w:val="24"/>
          <w:szCs w:val="24"/>
          <w:lang w:eastAsia="ru-RU"/>
        </w:rPr>
        <w:t xml:space="preserve"> не несет ответственности, </w:t>
      </w:r>
      <w:r w:rsidRPr="00606891">
        <w:rPr>
          <w:b w:val="0"/>
          <w:sz w:val="24"/>
          <w:szCs w:val="24"/>
          <w:lang w:eastAsia="ru-RU"/>
        </w:rPr>
        <w:t>ПОДРЯДЧИК</w:t>
      </w:r>
      <w:r w:rsidR="00E5406B" w:rsidRPr="00606891">
        <w:rPr>
          <w:b w:val="0"/>
          <w:sz w:val="24"/>
          <w:szCs w:val="24"/>
          <w:lang w:eastAsia="ru-RU"/>
        </w:rPr>
        <w:t xml:space="preserve"> вправе отказать</w:t>
      </w:r>
      <w:r w:rsidR="00622F5E" w:rsidRPr="00606891">
        <w:rPr>
          <w:b w:val="0"/>
          <w:sz w:val="24"/>
          <w:szCs w:val="24"/>
          <w:lang w:eastAsia="ru-RU"/>
        </w:rPr>
        <w:t>ся</w:t>
      </w:r>
      <w:r w:rsidR="00E5406B" w:rsidRPr="00606891">
        <w:rPr>
          <w:b w:val="0"/>
          <w:sz w:val="24"/>
          <w:szCs w:val="24"/>
          <w:lang w:eastAsia="ru-RU"/>
        </w:rPr>
        <w:t xml:space="preserve">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w:t>
      </w:r>
      <w:r w:rsidRPr="00606891">
        <w:rPr>
          <w:b w:val="0"/>
          <w:sz w:val="24"/>
          <w:szCs w:val="24"/>
          <w:lang w:eastAsia="ru-RU"/>
        </w:rPr>
        <w:t>ПОДРЯДЧИК</w:t>
      </w:r>
      <w:r w:rsidR="00E5406B" w:rsidRPr="00606891">
        <w:rPr>
          <w:b w:val="0"/>
          <w:sz w:val="24"/>
          <w:szCs w:val="24"/>
          <w:lang w:eastAsia="ru-RU"/>
        </w:rPr>
        <w:t>ОМ по независящим от него причинам.</w:t>
      </w:r>
    </w:p>
    <w:p w:rsidR="0060716E" w:rsidRPr="002C0BA8" w:rsidRDefault="0060716E" w:rsidP="003F084E">
      <w:pPr>
        <w:overflowPunct w:val="0"/>
        <w:autoSpaceDE w:val="0"/>
        <w:autoSpaceDN w:val="0"/>
        <w:adjustRightInd w:val="0"/>
        <w:spacing w:after="0"/>
        <w:contextualSpacing/>
        <w:jc w:val="center"/>
        <w:textAlignment w:val="baseline"/>
        <w:rPr>
          <w:rFonts w:ascii="Times New Roman" w:eastAsia="Times New Roman" w:hAnsi="Times New Roman"/>
          <w:b/>
          <w:sz w:val="24"/>
          <w:szCs w:val="24"/>
          <w:lang w:eastAsia="ru-RU"/>
        </w:rPr>
      </w:pPr>
    </w:p>
    <w:p w:rsidR="00381DA6" w:rsidRPr="00034585" w:rsidRDefault="00381DA6" w:rsidP="003F084E">
      <w:pPr>
        <w:pStyle w:val="ac"/>
        <w:keepLines/>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35" w:name="_Toc386500170"/>
      <w:bookmarkStart w:id="36" w:name="_Toc386500989"/>
      <w:bookmarkStart w:id="37" w:name="_Toc386501561"/>
      <w:bookmarkStart w:id="38" w:name="_Toc386501643"/>
      <w:bookmarkStart w:id="39" w:name="_Toc386542796"/>
      <w:bookmarkStart w:id="40" w:name="_Toc390670727"/>
      <w:r w:rsidRPr="00034585">
        <w:rPr>
          <w:rFonts w:ascii="Times New Roman" w:eastAsia="Times New Roman" w:hAnsi="Times New Roman"/>
          <w:b/>
          <w:sz w:val="24"/>
          <w:szCs w:val="24"/>
          <w:lang w:eastAsia="ru-RU"/>
        </w:rPr>
        <w:t>РАСПРЕДЕЛЕНИЕ РИСКА</w:t>
      </w:r>
      <w:bookmarkEnd w:id="35"/>
      <w:bookmarkEnd w:id="36"/>
      <w:bookmarkEnd w:id="37"/>
      <w:bookmarkEnd w:id="38"/>
      <w:bookmarkEnd w:id="39"/>
      <w:bookmarkEnd w:id="40"/>
    </w:p>
    <w:p w:rsidR="0060716E" w:rsidRPr="00034585" w:rsidRDefault="0060716E" w:rsidP="003F084E">
      <w:pPr>
        <w:pStyle w:val="2"/>
        <w:keepLines/>
        <w:ind w:left="0" w:firstLine="0"/>
        <w:contextualSpacing/>
        <w:jc w:val="both"/>
        <w:rPr>
          <w:b w:val="0"/>
          <w:sz w:val="24"/>
          <w:szCs w:val="24"/>
          <w:lang w:eastAsia="ru-RU"/>
        </w:rPr>
      </w:pPr>
      <w:r w:rsidRPr="00034585">
        <w:rPr>
          <w:b w:val="0"/>
          <w:sz w:val="24"/>
          <w:szCs w:val="24"/>
          <w:lang w:eastAsia="ru-RU"/>
        </w:rPr>
        <w:t xml:space="preserve">Риск случайного повреждения </w:t>
      </w:r>
      <w:r w:rsidR="00034585">
        <w:rPr>
          <w:b w:val="0"/>
          <w:sz w:val="24"/>
          <w:szCs w:val="24"/>
          <w:lang w:eastAsia="ru-RU"/>
        </w:rPr>
        <w:t>выполненных работ</w:t>
      </w:r>
      <w:r w:rsidRPr="00034585">
        <w:rPr>
          <w:b w:val="0"/>
          <w:sz w:val="24"/>
          <w:szCs w:val="24"/>
          <w:lang w:eastAsia="ru-RU"/>
        </w:rPr>
        <w:t>, составляющ</w:t>
      </w:r>
      <w:r w:rsidR="00034585">
        <w:rPr>
          <w:b w:val="0"/>
          <w:sz w:val="24"/>
          <w:szCs w:val="24"/>
          <w:lang w:eastAsia="ru-RU"/>
        </w:rPr>
        <w:t>их</w:t>
      </w:r>
      <w:r w:rsidRPr="00034585">
        <w:rPr>
          <w:b w:val="0"/>
          <w:sz w:val="24"/>
          <w:szCs w:val="24"/>
          <w:lang w:eastAsia="ru-RU"/>
        </w:rPr>
        <w:t xml:space="preserve"> предмет настоящего Договора, ответственность за сохранность материалов и оборудования, </w:t>
      </w:r>
      <w:r w:rsidR="00034585">
        <w:rPr>
          <w:b w:val="0"/>
          <w:sz w:val="24"/>
          <w:szCs w:val="24"/>
          <w:lang w:eastAsia="ru-RU"/>
        </w:rPr>
        <w:t>т</w:t>
      </w:r>
      <w:r w:rsidRPr="00034585">
        <w:rPr>
          <w:b w:val="0"/>
          <w:sz w:val="24"/>
          <w:szCs w:val="24"/>
          <w:lang w:eastAsia="ru-RU"/>
        </w:rPr>
        <w:t>ехники, расходных материалов, используемых во исполнение условий настоящего Договора в процессе выполнения строительно-монтажных работ до приемки эт</w:t>
      </w:r>
      <w:r w:rsidR="00034585">
        <w:rPr>
          <w:b w:val="0"/>
          <w:sz w:val="24"/>
          <w:szCs w:val="24"/>
          <w:lang w:eastAsia="ru-RU"/>
        </w:rPr>
        <w:t>их работ</w:t>
      </w:r>
      <w:r w:rsidRPr="00034585">
        <w:rPr>
          <w:b w:val="0"/>
          <w:sz w:val="24"/>
          <w:szCs w:val="24"/>
          <w:lang w:eastAsia="ru-RU"/>
        </w:rPr>
        <w:t xml:space="preserve"> </w:t>
      </w:r>
      <w:r w:rsidR="00510147" w:rsidRPr="00034585">
        <w:rPr>
          <w:b w:val="0"/>
          <w:sz w:val="24"/>
          <w:szCs w:val="24"/>
          <w:lang w:eastAsia="ru-RU"/>
        </w:rPr>
        <w:t>ЗАКАЗЧИК</w:t>
      </w:r>
      <w:r w:rsidR="001F621D" w:rsidRPr="00034585">
        <w:rPr>
          <w:b w:val="0"/>
          <w:sz w:val="24"/>
          <w:szCs w:val="24"/>
          <w:lang w:eastAsia="ru-RU"/>
        </w:rPr>
        <w:t>ОМ</w:t>
      </w:r>
      <w:r w:rsidRPr="00034585">
        <w:rPr>
          <w:b w:val="0"/>
          <w:sz w:val="24"/>
          <w:szCs w:val="24"/>
          <w:lang w:eastAsia="ru-RU"/>
        </w:rPr>
        <w:t xml:space="preserve">, несет </w:t>
      </w:r>
      <w:r w:rsidR="00510147" w:rsidRPr="00034585">
        <w:rPr>
          <w:b w:val="0"/>
          <w:sz w:val="24"/>
          <w:szCs w:val="24"/>
          <w:lang w:eastAsia="ru-RU"/>
        </w:rPr>
        <w:t>ПОДРЯДЧИК</w:t>
      </w:r>
      <w:r w:rsidRPr="00034585">
        <w:rPr>
          <w:b w:val="0"/>
          <w:sz w:val="24"/>
          <w:szCs w:val="24"/>
          <w:lang w:eastAsia="ru-RU"/>
        </w:rPr>
        <w:t>.</w:t>
      </w:r>
    </w:p>
    <w:p w:rsidR="004047E8" w:rsidRPr="00F5650E" w:rsidRDefault="004047E8" w:rsidP="00E91858">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381DA6" w:rsidRPr="00F5650E"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41" w:name="_Toc386500171"/>
      <w:bookmarkStart w:id="42" w:name="_Toc386500990"/>
      <w:bookmarkStart w:id="43" w:name="_Toc386501562"/>
      <w:bookmarkStart w:id="44" w:name="_Toc386501644"/>
      <w:bookmarkStart w:id="45" w:name="_Toc386542797"/>
      <w:bookmarkStart w:id="46" w:name="_Toc390670728"/>
      <w:r w:rsidRPr="00F5650E">
        <w:rPr>
          <w:rFonts w:ascii="Times New Roman" w:eastAsia="Times New Roman" w:hAnsi="Times New Roman"/>
          <w:b/>
          <w:sz w:val="24"/>
          <w:szCs w:val="24"/>
          <w:lang w:eastAsia="ru-RU"/>
        </w:rPr>
        <w:t>ОТВЕТСТВЕННОСТЬ СТОРОН</w:t>
      </w:r>
      <w:bookmarkEnd w:id="41"/>
      <w:bookmarkEnd w:id="42"/>
      <w:bookmarkEnd w:id="43"/>
      <w:bookmarkEnd w:id="44"/>
      <w:bookmarkEnd w:id="45"/>
      <w:bookmarkEnd w:id="46"/>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Стороны несут</w:t>
      </w:r>
      <w:r w:rsidRPr="00F5650E">
        <w:rPr>
          <w:sz w:val="24"/>
          <w:szCs w:val="24"/>
          <w:lang w:eastAsia="ru-RU"/>
        </w:rPr>
        <w:t xml:space="preserve"> </w:t>
      </w:r>
      <w:r w:rsidRPr="00034585">
        <w:rPr>
          <w:b w:val="0"/>
          <w:sz w:val="24"/>
          <w:szCs w:val="24"/>
          <w:lang w:eastAsia="ru-RU"/>
        </w:rPr>
        <w:t xml:space="preserve">имущественную ответственность за неисполнение и (или) ненадлежащее </w:t>
      </w:r>
      <w:r w:rsidR="00AA77BC" w:rsidRPr="00034585">
        <w:rPr>
          <w:b w:val="0"/>
          <w:sz w:val="24"/>
          <w:szCs w:val="24"/>
          <w:lang w:eastAsia="ru-RU"/>
        </w:rPr>
        <w:lastRenderedPageBreak/>
        <w:t>исполнение</w:t>
      </w:r>
      <w:r w:rsidRPr="00034585">
        <w:rPr>
          <w:b w:val="0"/>
          <w:sz w:val="24"/>
          <w:szCs w:val="24"/>
          <w:lang w:eastAsia="ru-RU"/>
        </w:rPr>
        <w:t xml:space="preserve">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w:t>
      </w:r>
      <w:r w:rsidR="00034585">
        <w:rPr>
          <w:b w:val="0"/>
          <w:sz w:val="24"/>
          <w:szCs w:val="24"/>
          <w:lang w:eastAsia="ru-RU"/>
        </w:rPr>
        <w:t>,</w:t>
      </w:r>
      <w:r w:rsidRPr="00034585">
        <w:rPr>
          <w:b w:val="0"/>
          <w:sz w:val="24"/>
          <w:szCs w:val="24"/>
          <w:lang w:eastAsia="ru-RU"/>
        </w:rPr>
        <w:t xml:space="preserve">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rsidR="004047E8" w:rsidRPr="0078742F" w:rsidRDefault="00F5650E" w:rsidP="00820E4E">
      <w:pPr>
        <w:pStyle w:val="2"/>
        <w:spacing w:before="0"/>
        <w:ind w:left="0" w:firstLine="0"/>
        <w:jc w:val="both"/>
        <w:rPr>
          <w:b w:val="0"/>
          <w:sz w:val="24"/>
          <w:szCs w:val="24"/>
          <w:lang w:eastAsia="ru-RU"/>
        </w:rPr>
      </w:pPr>
      <w:r w:rsidRPr="00034585">
        <w:rPr>
          <w:b w:val="0"/>
          <w:sz w:val="24"/>
          <w:szCs w:val="24"/>
        </w:rPr>
        <w:t xml:space="preserve">За нарушение срока сдачи работ (этапа работ) ПОДРЯДЧИК уплачивает ЗАКАЗЧИКУ неустойку в размере </w:t>
      </w:r>
      <w:r w:rsidR="0078742F">
        <w:rPr>
          <w:b w:val="0"/>
          <w:sz w:val="24"/>
          <w:szCs w:val="24"/>
        </w:rPr>
        <w:t>1 000 (Одна тысяча) рублей</w:t>
      </w:r>
      <w:r w:rsidRPr="00034585">
        <w:rPr>
          <w:b w:val="0"/>
          <w:sz w:val="24"/>
          <w:szCs w:val="24"/>
        </w:rPr>
        <w:t xml:space="preserve"> за каждый день просрочки</w:t>
      </w:r>
      <w:r w:rsidR="0078742F">
        <w:rPr>
          <w:b w:val="0"/>
          <w:sz w:val="24"/>
          <w:szCs w:val="24"/>
        </w:rPr>
        <w:t xml:space="preserve"> установленных сроков выполнения работ (этапа работ), указанных в </w:t>
      </w:r>
      <w:r w:rsidRPr="00034585">
        <w:rPr>
          <w:b w:val="0"/>
          <w:sz w:val="24"/>
          <w:szCs w:val="24"/>
        </w:rPr>
        <w:t>«График</w:t>
      </w:r>
      <w:r w:rsidR="0078742F">
        <w:rPr>
          <w:b w:val="0"/>
          <w:sz w:val="24"/>
          <w:szCs w:val="24"/>
        </w:rPr>
        <w:t xml:space="preserve">е </w:t>
      </w:r>
      <w:r w:rsidRPr="00034585">
        <w:rPr>
          <w:b w:val="0"/>
          <w:sz w:val="24"/>
          <w:szCs w:val="24"/>
        </w:rPr>
        <w:t>про</w:t>
      </w:r>
      <w:r w:rsidR="003D7E72" w:rsidRPr="00034585">
        <w:rPr>
          <w:b w:val="0"/>
          <w:sz w:val="24"/>
          <w:szCs w:val="24"/>
        </w:rPr>
        <w:t xml:space="preserve">изводства работ» (Приложение № </w:t>
      </w:r>
      <w:r w:rsidR="0078742F">
        <w:rPr>
          <w:b w:val="0"/>
          <w:sz w:val="24"/>
          <w:szCs w:val="24"/>
        </w:rPr>
        <w:t>3</w:t>
      </w:r>
      <w:r w:rsidRPr="00034585">
        <w:rPr>
          <w:b w:val="0"/>
          <w:sz w:val="24"/>
          <w:szCs w:val="24"/>
        </w:rPr>
        <w:t xml:space="preserve"> к настоящему Договору, являющееся его неотъемлемой частью)</w:t>
      </w:r>
      <w:r w:rsidR="00115148" w:rsidRPr="00034585">
        <w:rPr>
          <w:b w:val="0"/>
          <w:iCs/>
          <w:sz w:val="24"/>
          <w:szCs w:val="24"/>
        </w:rPr>
        <w:t>.</w:t>
      </w:r>
      <w:r w:rsidR="0078742F">
        <w:rPr>
          <w:b w:val="0"/>
          <w:iCs/>
          <w:sz w:val="24"/>
          <w:szCs w:val="24"/>
        </w:rPr>
        <w:t xml:space="preserve"> </w:t>
      </w:r>
      <w:r w:rsidR="0078742F" w:rsidRPr="0078742F">
        <w:rPr>
          <w:b w:val="0"/>
          <w:sz w:val="24"/>
          <w:szCs w:val="24"/>
          <w:lang w:eastAsia="ru-RU"/>
        </w:rPr>
        <w:t>Если нарушаются сроки по нескольким этапам, то период просрочки определяется путем суммирования периодов просрочки по каждому этапу. Если нарушается срок завершения последнего этапа выполнения работ, неустойка начисляется как за нарушение конечного срока выполнения работ</w:t>
      </w:r>
      <w:r w:rsidR="0078742F" w:rsidRPr="0078742F">
        <w:rPr>
          <w:b w:val="0"/>
          <w:sz w:val="24"/>
          <w:szCs w:val="24"/>
        </w:rPr>
        <w:t>.</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rPr>
        <w:t xml:space="preserve">За </w:t>
      </w:r>
      <w:r w:rsidRPr="00034585">
        <w:rPr>
          <w:b w:val="0"/>
          <w:iCs/>
          <w:sz w:val="24"/>
          <w:szCs w:val="24"/>
        </w:rPr>
        <w:t xml:space="preserve">нарушение сроков оплаты </w:t>
      </w:r>
      <w:r w:rsidR="00510147" w:rsidRPr="00034585">
        <w:rPr>
          <w:b w:val="0"/>
          <w:iCs/>
          <w:sz w:val="24"/>
          <w:szCs w:val="24"/>
        </w:rPr>
        <w:t>ЗАКАЗЧИК</w:t>
      </w:r>
      <w:r w:rsidR="001F621D" w:rsidRPr="00034585">
        <w:rPr>
          <w:b w:val="0"/>
          <w:iCs/>
          <w:sz w:val="24"/>
          <w:szCs w:val="24"/>
        </w:rPr>
        <w:t>ОМ</w:t>
      </w:r>
      <w:r w:rsidRPr="00034585">
        <w:rPr>
          <w:b w:val="0"/>
          <w:iCs/>
          <w:sz w:val="24"/>
          <w:szCs w:val="24"/>
        </w:rPr>
        <w:t xml:space="preserve"> принятых им работ </w:t>
      </w:r>
      <w:r w:rsidR="00510147" w:rsidRPr="00034585">
        <w:rPr>
          <w:b w:val="0"/>
          <w:iCs/>
          <w:sz w:val="24"/>
          <w:szCs w:val="24"/>
        </w:rPr>
        <w:t>ПОДРЯДЧИК</w:t>
      </w:r>
      <w:r w:rsidRPr="00034585">
        <w:rPr>
          <w:b w:val="0"/>
          <w:iCs/>
          <w:sz w:val="24"/>
          <w:szCs w:val="24"/>
        </w:rPr>
        <w:t xml:space="preserve"> вправе потребовать от </w:t>
      </w:r>
      <w:r w:rsidR="00510147" w:rsidRPr="00034585">
        <w:rPr>
          <w:b w:val="0"/>
          <w:iCs/>
          <w:sz w:val="24"/>
          <w:szCs w:val="24"/>
        </w:rPr>
        <w:t>ЗАКАЗЧИК</w:t>
      </w:r>
      <w:r w:rsidR="001F621D" w:rsidRPr="00034585">
        <w:rPr>
          <w:b w:val="0"/>
          <w:iCs/>
          <w:sz w:val="24"/>
          <w:szCs w:val="24"/>
        </w:rPr>
        <w:t>А</w:t>
      </w:r>
      <w:r w:rsidR="006E0242" w:rsidRPr="00034585">
        <w:rPr>
          <w:b w:val="0"/>
          <w:iCs/>
          <w:sz w:val="24"/>
          <w:szCs w:val="24"/>
        </w:rPr>
        <w:t xml:space="preserve"> уплаты неустойки в размере 0,0</w:t>
      </w:r>
      <w:r w:rsidR="00B11F6F" w:rsidRPr="00034585">
        <w:rPr>
          <w:b w:val="0"/>
          <w:iCs/>
          <w:sz w:val="24"/>
          <w:szCs w:val="24"/>
        </w:rPr>
        <w:t>3</w:t>
      </w:r>
      <w:r w:rsidR="006E0242" w:rsidRPr="00034585">
        <w:rPr>
          <w:b w:val="0"/>
          <w:iCs/>
          <w:sz w:val="24"/>
          <w:szCs w:val="24"/>
        </w:rPr>
        <w:t xml:space="preserve"> % (ноль целых </w:t>
      </w:r>
      <w:r w:rsidR="00B11F6F" w:rsidRPr="00034585">
        <w:rPr>
          <w:b w:val="0"/>
          <w:iCs/>
          <w:sz w:val="24"/>
          <w:szCs w:val="24"/>
        </w:rPr>
        <w:t>три</w:t>
      </w:r>
      <w:r w:rsidRPr="00034585">
        <w:rPr>
          <w:b w:val="0"/>
          <w:iCs/>
          <w:sz w:val="24"/>
          <w:szCs w:val="24"/>
        </w:rPr>
        <w:t xml:space="preserve">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034585">
        <w:rPr>
          <w:b w:val="0"/>
          <w:sz w:val="24"/>
          <w:szCs w:val="24"/>
          <w:lang w:eastAsia="ru-RU"/>
        </w:rPr>
        <w:t>.</w:t>
      </w:r>
    </w:p>
    <w:p w:rsidR="004047E8" w:rsidRPr="00034585" w:rsidRDefault="00F5650E" w:rsidP="00820E4E">
      <w:pPr>
        <w:pStyle w:val="2"/>
        <w:spacing w:before="0"/>
        <w:ind w:left="0" w:firstLine="0"/>
        <w:jc w:val="both"/>
        <w:rPr>
          <w:b w:val="0"/>
          <w:sz w:val="24"/>
          <w:szCs w:val="24"/>
          <w:lang w:eastAsia="ru-RU"/>
        </w:rPr>
      </w:pPr>
      <w:r w:rsidRPr="00034585">
        <w:rPr>
          <w:b w:val="0"/>
          <w:sz w:val="24"/>
          <w:szCs w:val="24"/>
        </w:rPr>
        <w:t xml:space="preserve">ЗАКАЗЧИК имеет право на расчет в одностороннем порядке суммы неустойки за несвоевременное исполнение </w:t>
      </w:r>
      <w:proofErr w:type="gramStart"/>
      <w:r w:rsidRPr="00034585">
        <w:rPr>
          <w:b w:val="0"/>
          <w:sz w:val="24"/>
          <w:szCs w:val="24"/>
        </w:rPr>
        <w:t>ПОДРЯДЧИКОМ  своих</w:t>
      </w:r>
      <w:proofErr w:type="gramEnd"/>
      <w:r w:rsidRPr="00034585">
        <w:rPr>
          <w:b w:val="0"/>
          <w:sz w:val="24"/>
          <w:szCs w:val="24"/>
        </w:rPr>
        <w:t xml:space="preserve">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r w:rsidR="00A56C23" w:rsidRPr="00034585">
        <w:rPr>
          <w:b w:val="0"/>
          <w:sz w:val="24"/>
          <w:szCs w:val="24"/>
        </w:rPr>
        <w:t>.</w:t>
      </w:r>
    </w:p>
    <w:p w:rsidR="00F5650E" w:rsidRPr="00034585" w:rsidRDefault="00F5650E" w:rsidP="00820E4E">
      <w:pPr>
        <w:pStyle w:val="2"/>
        <w:spacing w:before="0"/>
        <w:ind w:left="0" w:firstLine="0"/>
        <w:jc w:val="both"/>
        <w:rPr>
          <w:b w:val="0"/>
          <w:sz w:val="24"/>
          <w:szCs w:val="24"/>
          <w:lang w:eastAsia="ru-RU"/>
        </w:rPr>
      </w:pPr>
      <w:r w:rsidRPr="00034585">
        <w:rPr>
          <w:b w:val="0"/>
          <w:sz w:val="24"/>
          <w:szCs w:val="24"/>
        </w:rPr>
        <w:t>Независимо от уплаты неустойки ПОДРЯДЧИК возмещает ЗАКАЗЧИКУ убытки, возникшие в результате ненадлежащего исполнения обязательств</w:t>
      </w:r>
      <w:r w:rsidR="0078742F">
        <w:rPr>
          <w:b w:val="0"/>
          <w:sz w:val="24"/>
          <w:szCs w:val="24"/>
        </w:rPr>
        <w:t>.</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Предъявления Сторонами требования об уплате неустойки и (или) иных санкций за нарушение условий настоящего Договор</w:t>
      </w:r>
      <w:r w:rsidR="00DD2DC0" w:rsidRPr="00034585">
        <w:rPr>
          <w:b w:val="0"/>
          <w:sz w:val="24"/>
          <w:szCs w:val="24"/>
          <w:lang w:eastAsia="ru-RU"/>
        </w:rPr>
        <w:t>а</w:t>
      </w:r>
      <w:r w:rsidRPr="00034585">
        <w:rPr>
          <w:b w:val="0"/>
          <w:sz w:val="24"/>
          <w:szCs w:val="24"/>
          <w:lang w:eastAsia="ru-RU"/>
        </w:rPr>
        <w:t>,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1A1E19" w:rsidRPr="00034585" w:rsidRDefault="001A1E19" w:rsidP="00820E4E">
      <w:pPr>
        <w:pStyle w:val="2"/>
        <w:spacing w:before="0"/>
        <w:ind w:left="0" w:firstLine="0"/>
        <w:jc w:val="both"/>
        <w:rPr>
          <w:b w:val="0"/>
          <w:sz w:val="24"/>
          <w:szCs w:val="24"/>
          <w:lang w:eastAsia="ru-RU"/>
        </w:rPr>
      </w:pPr>
      <w:r w:rsidRPr="00034585">
        <w:rPr>
          <w:b w:val="0"/>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8774E1" w:rsidRPr="00034585" w:rsidRDefault="008774E1" w:rsidP="00820E4E">
      <w:pPr>
        <w:pStyle w:val="2"/>
        <w:spacing w:before="0"/>
        <w:ind w:left="0" w:firstLine="0"/>
        <w:jc w:val="both"/>
        <w:rPr>
          <w:b w:val="0"/>
          <w:sz w:val="24"/>
          <w:szCs w:val="24"/>
          <w:lang w:eastAsia="ru-RU"/>
        </w:rPr>
      </w:pPr>
      <w:r w:rsidRPr="00034585">
        <w:rPr>
          <w:b w:val="0"/>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rsidR="00414AC4" w:rsidRPr="00034585" w:rsidRDefault="00414AC4" w:rsidP="00820E4E">
      <w:pPr>
        <w:pStyle w:val="2"/>
        <w:spacing w:before="0"/>
        <w:ind w:left="0" w:firstLine="0"/>
        <w:jc w:val="both"/>
        <w:rPr>
          <w:b w:val="0"/>
          <w:sz w:val="24"/>
          <w:szCs w:val="24"/>
          <w:lang w:eastAsia="ru-RU"/>
        </w:rPr>
      </w:pPr>
      <w:r w:rsidRPr="00034585">
        <w:rPr>
          <w:b w:val="0"/>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rsidR="00381DA6" w:rsidRPr="00034585" w:rsidRDefault="00381DA6" w:rsidP="00034585">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381DA6" w:rsidRPr="0078742F"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47" w:name="_Toc386500172"/>
      <w:bookmarkStart w:id="48" w:name="_Toc386500991"/>
      <w:bookmarkStart w:id="49" w:name="_Toc386501563"/>
      <w:bookmarkStart w:id="50" w:name="_Toc386501645"/>
      <w:bookmarkStart w:id="51" w:name="_Toc386542798"/>
      <w:bookmarkStart w:id="52" w:name="_Toc390670729"/>
      <w:r w:rsidRPr="0078742F">
        <w:rPr>
          <w:rFonts w:ascii="Times New Roman" w:eastAsia="Times New Roman" w:hAnsi="Times New Roman"/>
          <w:b/>
          <w:sz w:val="24"/>
          <w:szCs w:val="24"/>
          <w:lang w:eastAsia="ru-RU"/>
        </w:rPr>
        <w:t>ФОРС-МАЖОР</w:t>
      </w:r>
      <w:bookmarkEnd w:id="47"/>
      <w:bookmarkEnd w:id="48"/>
      <w:bookmarkEnd w:id="49"/>
      <w:bookmarkEnd w:id="50"/>
      <w:bookmarkEnd w:id="51"/>
      <w:bookmarkEnd w:id="52"/>
    </w:p>
    <w:p w:rsidR="004047E8" w:rsidRPr="00034585" w:rsidRDefault="00CF2B14" w:rsidP="009139C9">
      <w:pPr>
        <w:pStyle w:val="2"/>
        <w:spacing w:before="0"/>
        <w:ind w:left="0" w:firstLine="0"/>
        <w:jc w:val="both"/>
        <w:rPr>
          <w:b w:val="0"/>
          <w:sz w:val="24"/>
          <w:szCs w:val="24"/>
          <w:lang w:eastAsia="ru-RU"/>
        </w:rPr>
      </w:pPr>
      <w:r w:rsidRPr="00034585">
        <w:rPr>
          <w:b w:val="0"/>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w:t>
      </w:r>
      <w:r w:rsidR="0078742F">
        <w:rPr>
          <w:b w:val="0"/>
          <w:sz w:val="24"/>
          <w:szCs w:val="24"/>
          <w:lang w:eastAsia="ru-RU"/>
        </w:rPr>
        <w:t xml:space="preserve">щего   договора обстоятельства </w:t>
      </w:r>
      <w:r w:rsidRPr="00034585">
        <w:rPr>
          <w:b w:val="0"/>
          <w:sz w:val="24"/>
          <w:szCs w:val="24"/>
          <w:lang w:eastAsia="ru-RU"/>
        </w:rPr>
        <w:t>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4047E8" w:rsidRPr="002C0BA8" w:rsidRDefault="00CF2B14" w:rsidP="009139C9">
      <w:pPr>
        <w:pStyle w:val="2"/>
        <w:spacing w:before="0"/>
        <w:ind w:left="0" w:firstLine="0"/>
        <w:jc w:val="both"/>
        <w:rPr>
          <w:sz w:val="24"/>
          <w:szCs w:val="24"/>
          <w:lang w:eastAsia="ru-RU"/>
        </w:rPr>
      </w:pPr>
      <w:r w:rsidRPr="00034585">
        <w:rPr>
          <w:b w:val="0"/>
          <w:sz w:val="24"/>
          <w:szCs w:val="24"/>
          <w:lang w:eastAsia="ru-RU"/>
        </w:rPr>
        <w:t xml:space="preserve">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w:t>
      </w:r>
      <w:r w:rsidRPr="00034585">
        <w:rPr>
          <w:b w:val="0"/>
          <w:sz w:val="24"/>
          <w:szCs w:val="24"/>
          <w:lang w:eastAsia="ru-RU"/>
        </w:rPr>
        <w:lastRenderedPageBreak/>
        <w:t>принявшей на себя риск исполнения обязательства при наступлении таких обстоятельств</w:t>
      </w:r>
      <w:r w:rsidRPr="002C0BA8">
        <w:rPr>
          <w:sz w:val="24"/>
          <w:szCs w:val="24"/>
          <w:lang w:eastAsia="ru-RU"/>
        </w:rPr>
        <w:t>.</w:t>
      </w:r>
    </w:p>
    <w:p w:rsidR="004047E8" w:rsidRPr="002C0BA8" w:rsidRDefault="00CF2B14" w:rsidP="009139C9">
      <w:pPr>
        <w:overflowPunct w:val="0"/>
        <w:autoSpaceDE w:val="0"/>
        <w:autoSpaceDN w:val="0"/>
        <w:adjustRightInd w:val="0"/>
        <w:spacing w:after="0"/>
        <w:ind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4047E8" w:rsidRPr="002C0BA8" w:rsidRDefault="00CF2B14" w:rsidP="009139C9">
      <w:pPr>
        <w:overflowPunct w:val="0"/>
        <w:autoSpaceDE w:val="0"/>
        <w:autoSpaceDN w:val="0"/>
        <w:adjustRightInd w:val="0"/>
        <w:spacing w:after="0"/>
        <w:ind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4047E8" w:rsidRPr="0078742F" w:rsidRDefault="00CF2B14" w:rsidP="009139C9">
      <w:pPr>
        <w:pStyle w:val="2"/>
        <w:spacing w:before="0"/>
        <w:ind w:left="0" w:firstLine="0"/>
        <w:jc w:val="both"/>
        <w:rPr>
          <w:b w:val="0"/>
          <w:sz w:val="24"/>
          <w:szCs w:val="24"/>
          <w:lang w:eastAsia="ru-RU"/>
        </w:rPr>
      </w:pPr>
      <w:r w:rsidRPr="0078742F">
        <w:rPr>
          <w:b w:val="0"/>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возмещение другой стороной убытков, если иное не предусмотрено настоящим договором.</w:t>
      </w:r>
    </w:p>
    <w:p w:rsidR="004047E8" w:rsidRPr="0078742F" w:rsidRDefault="00CF2B14" w:rsidP="009139C9">
      <w:pPr>
        <w:pStyle w:val="2"/>
        <w:spacing w:before="0"/>
        <w:ind w:left="0" w:firstLine="0"/>
        <w:jc w:val="both"/>
        <w:rPr>
          <w:b w:val="0"/>
          <w:sz w:val="24"/>
          <w:szCs w:val="24"/>
          <w:lang w:eastAsia="ru-RU"/>
        </w:rPr>
      </w:pPr>
      <w:r w:rsidRPr="0078742F">
        <w:rPr>
          <w:b w:val="0"/>
          <w:sz w:val="24"/>
          <w:szCs w:val="24"/>
          <w:lang w:eastAsia="ru-RU"/>
        </w:rPr>
        <w:t xml:space="preserve">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w:t>
      </w:r>
      <w:proofErr w:type="spellStart"/>
      <w:r w:rsidRPr="0078742F">
        <w:rPr>
          <w:b w:val="0"/>
          <w:sz w:val="24"/>
          <w:szCs w:val="24"/>
          <w:lang w:eastAsia="ru-RU"/>
        </w:rPr>
        <w:t>Неуведомление</w:t>
      </w:r>
      <w:proofErr w:type="spellEnd"/>
      <w:r w:rsidRPr="0078742F">
        <w:rPr>
          <w:b w:val="0"/>
          <w:sz w:val="24"/>
          <w:szCs w:val="24"/>
          <w:lang w:eastAsia="ru-RU"/>
        </w:rPr>
        <w:t xml:space="preserve">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4047E8" w:rsidRPr="0078742F" w:rsidRDefault="00CF2B14" w:rsidP="009139C9">
      <w:pPr>
        <w:pStyle w:val="2"/>
        <w:spacing w:before="0"/>
        <w:ind w:left="0" w:firstLine="0"/>
        <w:jc w:val="both"/>
        <w:rPr>
          <w:b w:val="0"/>
          <w:sz w:val="24"/>
          <w:szCs w:val="24"/>
          <w:lang w:eastAsia="ru-RU"/>
        </w:rPr>
      </w:pPr>
      <w:r w:rsidRPr="0078742F">
        <w:rPr>
          <w:b w:val="0"/>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2C0BA8"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53" w:name="_Toc390670730"/>
      <w:r w:rsidRPr="002C0BA8">
        <w:rPr>
          <w:rFonts w:ascii="Times New Roman" w:eastAsia="Times New Roman" w:hAnsi="Times New Roman"/>
          <w:b/>
          <w:sz w:val="24"/>
          <w:szCs w:val="24"/>
          <w:lang w:eastAsia="ru-RU"/>
        </w:rPr>
        <w:t>ПОРЯДОК РАЗРЕШЕНИЯ СПОРОВ</w:t>
      </w:r>
      <w:bookmarkEnd w:id="53"/>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r w:rsidR="0007196F" w:rsidRPr="009139C9">
        <w:rPr>
          <w:b w:val="0"/>
          <w:sz w:val="24"/>
          <w:szCs w:val="24"/>
        </w:rPr>
        <w:t>.</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 xml:space="preserve">При возникновении между </w:t>
      </w:r>
      <w:r w:rsidR="00510147" w:rsidRPr="009139C9">
        <w:rPr>
          <w:b w:val="0"/>
          <w:sz w:val="24"/>
          <w:szCs w:val="24"/>
        </w:rPr>
        <w:t>ЗАКАЗЧИК</w:t>
      </w:r>
      <w:r w:rsidR="001F621D" w:rsidRPr="009139C9">
        <w:rPr>
          <w:b w:val="0"/>
          <w:sz w:val="24"/>
          <w:szCs w:val="24"/>
        </w:rPr>
        <w:t>ОМ</w:t>
      </w:r>
      <w:r w:rsidRPr="009139C9">
        <w:rPr>
          <w:b w:val="0"/>
          <w:sz w:val="24"/>
          <w:szCs w:val="24"/>
        </w:rPr>
        <w:t xml:space="preserve"> и </w:t>
      </w:r>
      <w:r w:rsidR="00510147" w:rsidRPr="009139C9">
        <w:rPr>
          <w:b w:val="0"/>
          <w:sz w:val="24"/>
          <w:szCs w:val="24"/>
        </w:rPr>
        <w:t>ПОДРЯДЧИКОМ</w:t>
      </w:r>
      <w:r w:rsidRPr="009139C9">
        <w:rPr>
          <w:b w:val="0"/>
          <w:sz w:val="24"/>
          <w:szCs w:val="24"/>
        </w:rPr>
        <w:t xml:space="preserve"> спора по поводу недостатков в результатах выполненных </w:t>
      </w:r>
      <w:r w:rsidR="00D049B6">
        <w:rPr>
          <w:b w:val="0"/>
          <w:sz w:val="24"/>
          <w:szCs w:val="24"/>
        </w:rPr>
        <w:t>р</w:t>
      </w:r>
      <w:r w:rsidRPr="009139C9">
        <w:rPr>
          <w:b w:val="0"/>
          <w:sz w:val="24"/>
          <w:szCs w:val="24"/>
        </w:rPr>
        <w:t xml:space="preserve">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w:t>
      </w:r>
      <w:r w:rsidR="00510147" w:rsidRPr="009139C9">
        <w:rPr>
          <w:b w:val="0"/>
          <w:sz w:val="24"/>
          <w:szCs w:val="24"/>
        </w:rPr>
        <w:t>ПОДРЯДЧИК</w:t>
      </w:r>
      <w:r w:rsidRPr="009139C9">
        <w:rPr>
          <w:b w:val="0"/>
          <w:sz w:val="24"/>
          <w:szCs w:val="24"/>
        </w:rPr>
        <w:t xml:space="preserve">, за исключением случаев, когда экспертизой установлено отсутствие нарушений </w:t>
      </w:r>
      <w:r w:rsidR="00510147" w:rsidRPr="009139C9">
        <w:rPr>
          <w:b w:val="0"/>
          <w:sz w:val="24"/>
          <w:szCs w:val="24"/>
        </w:rPr>
        <w:t>ПОДРЯДЧИКОМ</w:t>
      </w:r>
      <w:r w:rsidRPr="009139C9">
        <w:rPr>
          <w:b w:val="0"/>
          <w:sz w:val="24"/>
          <w:szCs w:val="24"/>
        </w:rPr>
        <w:t xml:space="preserve"> настоящего Договора. В указанных случаях </w:t>
      </w:r>
      <w:r w:rsidR="00510147" w:rsidRPr="009139C9">
        <w:rPr>
          <w:b w:val="0"/>
          <w:sz w:val="24"/>
          <w:szCs w:val="24"/>
        </w:rPr>
        <w:t>ЗАКАЗЧИК</w:t>
      </w:r>
      <w:r w:rsidR="00024C00" w:rsidRPr="009139C9">
        <w:rPr>
          <w:b w:val="0"/>
          <w:sz w:val="24"/>
          <w:szCs w:val="24"/>
        </w:rPr>
        <w:t xml:space="preserve"> </w:t>
      </w:r>
      <w:r w:rsidRPr="009139C9">
        <w:rPr>
          <w:b w:val="0"/>
          <w:sz w:val="24"/>
          <w:szCs w:val="24"/>
        </w:rPr>
        <w:t xml:space="preserve">обязан возместить </w:t>
      </w:r>
      <w:r w:rsidR="00510147" w:rsidRPr="009139C9">
        <w:rPr>
          <w:b w:val="0"/>
          <w:sz w:val="24"/>
          <w:szCs w:val="24"/>
        </w:rPr>
        <w:t>ПОДРЯДЧИКУ</w:t>
      </w:r>
      <w:r w:rsidRPr="009139C9">
        <w:rPr>
          <w:b w:val="0"/>
          <w:sz w:val="24"/>
          <w:szCs w:val="24"/>
        </w:rPr>
        <w:t xml:space="preserve"> понесенные на проведение экспертизы расходы не позднее 5 (пяти) банковских дней с момента предъявления </w:t>
      </w:r>
      <w:r w:rsidR="00510147" w:rsidRPr="009139C9">
        <w:rPr>
          <w:b w:val="0"/>
          <w:sz w:val="24"/>
          <w:szCs w:val="24"/>
        </w:rPr>
        <w:t>ПОДРЯДЧИКОМ</w:t>
      </w:r>
      <w:r w:rsidRPr="009139C9">
        <w:rPr>
          <w:b w:val="0"/>
          <w:sz w:val="24"/>
          <w:szCs w:val="24"/>
        </w:rPr>
        <w:t xml:space="preserve"> соответствующего требования, а если она назначена по соглашению между с</w:t>
      </w:r>
      <w:r w:rsidR="00D049B6">
        <w:rPr>
          <w:b w:val="0"/>
          <w:sz w:val="24"/>
          <w:szCs w:val="24"/>
        </w:rPr>
        <w:t>торонами - обе стороны поровну.</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w:t>
      </w:r>
      <w:r w:rsidR="00D049B6">
        <w:rPr>
          <w:b w:val="0"/>
          <w:sz w:val="24"/>
          <w:szCs w:val="24"/>
        </w:rPr>
        <w:t>я</w:t>
      </w:r>
      <w:r w:rsidRPr="009139C9">
        <w:rPr>
          <w:b w:val="0"/>
          <w:sz w:val="24"/>
          <w:szCs w:val="24"/>
        </w:rPr>
        <w:t xml:space="preserve"> почтовой связи.</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 xml:space="preserve">Споры, возникающие из настоящего Договора и с ним связанные, в случае невозможности их разрешения в претензионном порядке, подлежат разрешению </w:t>
      </w:r>
      <w:r w:rsidR="006E2390" w:rsidRPr="009139C9">
        <w:rPr>
          <w:b w:val="0"/>
          <w:sz w:val="24"/>
          <w:szCs w:val="24"/>
        </w:rPr>
        <w:t xml:space="preserve">в </w:t>
      </w:r>
      <w:r w:rsidRPr="009139C9">
        <w:rPr>
          <w:b w:val="0"/>
          <w:sz w:val="24"/>
          <w:szCs w:val="24"/>
        </w:rPr>
        <w:t>Арбитражно</w:t>
      </w:r>
      <w:r w:rsidR="006E2390" w:rsidRPr="009139C9">
        <w:rPr>
          <w:b w:val="0"/>
          <w:sz w:val="24"/>
          <w:szCs w:val="24"/>
        </w:rPr>
        <w:t>м</w:t>
      </w:r>
      <w:r w:rsidRPr="009139C9">
        <w:rPr>
          <w:b w:val="0"/>
          <w:sz w:val="24"/>
          <w:szCs w:val="24"/>
        </w:rPr>
        <w:t xml:space="preserve"> суд</w:t>
      </w:r>
      <w:r w:rsidR="006E2390" w:rsidRPr="009139C9">
        <w:rPr>
          <w:b w:val="0"/>
          <w:sz w:val="24"/>
          <w:szCs w:val="24"/>
        </w:rPr>
        <w:t>е</w:t>
      </w:r>
      <w:r w:rsidRPr="009139C9">
        <w:rPr>
          <w:b w:val="0"/>
          <w:sz w:val="24"/>
          <w:szCs w:val="24"/>
        </w:rPr>
        <w:t xml:space="preserve"> Республики Саха (Якутия)</w:t>
      </w:r>
      <w:r w:rsidR="00555004" w:rsidRPr="009139C9">
        <w:rPr>
          <w:b w:val="0"/>
          <w:sz w:val="24"/>
          <w:szCs w:val="24"/>
        </w:rPr>
        <w:t xml:space="preserve"> </w:t>
      </w:r>
      <w:r w:rsidRPr="009139C9">
        <w:rPr>
          <w:b w:val="0"/>
          <w:sz w:val="24"/>
          <w:szCs w:val="24"/>
        </w:rPr>
        <w:t>в соответствии с законодательством Российской Федерации.</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w:t>
      </w:r>
      <w:r w:rsidR="00786ADA">
        <w:rPr>
          <w:b w:val="0"/>
          <w:sz w:val="24"/>
          <w:szCs w:val="24"/>
        </w:rPr>
        <w:t>ы</w:t>
      </w:r>
      <w:r w:rsidRPr="009139C9">
        <w:rPr>
          <w:b w:val="0"/>
          <w:sz w:val="24"/>
          <w:szCs w:val="24"/>
        </w:rPr>
        <w:t xml:space="preserve"> толковаться в соответствии с законодательством </w:t>
      </w:r>
      <w:r w:rsidR="00555004" w:rsidRPr="009139C9">
        <w:rPr>
          <w:b w:val="0"/>
          <w:sz w:val="24"/>
          <w:szCs w:val="24"/>
        </w:rPr>
        <w:t>Российской Федерации</w:t>
      </w:r>
      <w:r w:rsidRPr="009139C9">
        <w:rPr>
          <w:b w:val="0"/>
          <w:sz w:val="24"/>
          <w:szCs w:val="24"/>
        </w:rPr>
        <w:t>.</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3A1C2F"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54" w:name="_Toc390670731"/>
      <w:r w:rsidRPr="003A1C2F">
        <w:rPr>
          <w:rFonts w:ascii="Times New Roman" w:eastAsia="Times New Roman" w:hAnsi="Times New Roman"/>
          <w:b/>
          <w:sz w:val="24"/>
          <w:szCs w:val="24"/>
          <w:lang w:eastAsia="ru-RU"/>
        </w:rPr>
        <w:t>ОСОБЫЕ УСЛОВИЯ</w:t>
      </w:r>
      <w:bookmarkEnd w:id="54"/>
    </w:p>
    <w:p w:rsidR="004047E8" w:rsidRPr="00786ADA" w:rsidRDefault="00CD6401" w:rsidP="003A1C2F">
      <w:pPr>
        <w:pStyle w:val="2"/>
        <w:spacing w:before="0"/>
        <w:ind w:left="0" w:firstLine="0"/>
        <w:jc w:val="both"/>
        <w:rPr>
          <w:b w:val="0"/>
          <w:sz w:val="24"/>
          <w:szCs w:val="24"/>
          <w:lang w:eastAsia="ru-RU"/>
        </w:rPr>
      </w:pPr>
      <w:r w:rsidRPr="00786ADA">
        <w:rPr>
          <w:b w:val="0"/>
          <w:sz w:val="24"/>
          <w:szCs w:val="24"/>
          <w:lang w:eastAsia="ru-RU"/>
        </w:rPr>
        <w:t>Любая договоренность между С</w:t>
      </w:r>
      <w:r w:rsidR="00AC5A44" w:rsidRPr="00786ADA">
        <w:rPr>
          <w:b w:val="0"/>
          <w:sz w:val="24"/>
          <w:szCs w:val="24"/>
          <w:lang w:eastAsia="ru-RU"/>
        </w:rPr>
        <w:t>торонами</w:t>
      </w:r>
      <w:r w:rsidRPr="00786ADA">
        <w:rPr>
          <w:b w:val="0"/>
          <w:sz w:val="24"/>
          <w:szCs w:val="24"/>
          <w:lang w:eastAsia="ru-RU"/>
        </w:rPr>
        <w:t>, повлекшая за собой новые условия настоящего договора или изменения условий договора, должна быть оформлена письменно, подписана обеими С</w:t>
      </w:r>
      <w:r w:rsidR="00AC5A44" w:rsidRPr="00786ADA">
        <w:rPr>
          <w:b w:val="0"/>
          <w:sz w:val="24"/>
          <w:szCs w:val="24"/>
          <w:lang w:eastAsia="ru-RU"/>
        </w:rPr>
        <w:t>торонами</w:t>
      </w:r>
      <w:r w:rsidRPr="00786ADA">
        <w:rPr>
          <w:b w:val="0"/>
          <w:sz w:val="24"/>
          <w:szCs w:val="24"/>
          <w:lang w:eastAsia="ru-RU"/>
        </w:rPr>
        <w:t>, и являться неотъемлемой частью настоящего договора</w:t>
      </w:r>
      <w:r w:rsidR="00AC5A44" w:rsidRPr="00786ADA">
        <w:rPr>
          <w:b w:val="0"/>
          <w:sz w:val="24"/>
          <w:szCs w:val="24"/>
          <w:lang w:eastAsia="ru-RU"/>
        </w:rPr>
        <w:t>.</w:t>
      </w:r>
    </w:p>
    <w:p w:rsidR="004047E8" w:rsidRPr="00786ADA" w:rsidRDefault="00AC5A44" w:rsidP="003A1C2F">
      <w:pPr>
        <w:pStyle w:val="2"/>
        <w:spacing w:before="0"/>
        <w:ind w:left="0" w:firstLine="0"/>
        <w:jc w:val="both"/>
        <w:rPr>
          <w:b w:val="0"/>
          <w:sz w:val="24"/>
          <w:szCs w:val="24"/>
          <w:lang w:eastAsia="ru-RU"/>
        </w:rPr>
      </w:pPr>
      <w:r w:rsidRPr="00786ADA">
        <w:rPr>
          <w:b w:val="0"/>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4047E8" w:rsidRPr="00786ADA" w:rsidRDefault="00AC5A44" w:rsidP="003A1C2F">
      <w:pPr>
        <w:pStyle w:val="2"/>
        <w:spacing w:before="0"/>
        <w:ind w:left="0" w:firstLine="0"/>
        <w:jc w:val="both"/>
        <w:rPr>
          <w:b w:val="0"/>
          <w:sz w:val="24"/>
          <w:szCs w:val="24"/>
          <w:lang w:eastAsia="ru-RU"/>
        </w:rPr>
      </w:pPr>
      <w:r w:rsidRPr="00786ADA">
        <w:rPr>
          <w:b w:val="0"/>
          <w:sz w:val="24"/>
          <w:szCs w:val="24"/>
          <w:lang w:eastAsia="ru-RU"/>
        </w:rPr>
        <w:t xml:space="preserve">В случае обнаружения </w:t>
      </w:r>
      <w:r w:rsidR="003A1C2F" w:rsidRPr="003A1C2F">
        <w:rPr>
          <w:b w:val="0"/>
          <w:sz w:val="24"/>
          <w:szCs w:val="24"/>
          <w:lang w:eastAsia="ru-RU"/>
        </w:rPr>
        <w:t xml:space="preserve">при производстве работ </w:t>
      </w:r>
      <w:r w:rsidRPr="00786ADA">
        <w:rPr>
          <w:b w:val="0"/>
          <w:sz w:val="24"/>
          <w:szCs w:val="24"/>
          <w:lang w:eastAsia="ru-RU"/>
        </w:rPr>
        <w:t xml:space="preserve">взрывоопасных предметов </w:t>
      </w:r>
      <w:r w:rsidR="00510147" w:rsidRPr="00786ADA">
        <w:rPr>
          <w:b w:val="0"/>
          <w:sz w:val="24"/>
          <w:szCs w:val="24"/>
          <w:lang w:eastAsia="ru-RU"/>
        </w:rPr>
        <w:t>ПОДРЯДЧИК</w:t>
      </w:r>
      <w:r w:rsidRPr="00786ADA">
        <w:rPr>
          <w:b w:val="0"/>
          <w:sz w:val="24"/>
          <w:szCs w:val="24"/>
          <w:lang w:eastAsia="ru-RU"/>
        </w:rPr>
        <w:t xml:space="preserve"> </w:t>
      </w:r>
      <w:r w:rsidRPr="00786ADA">
        <w:rPr>
          <w:b w:val="0"/>
          <w:sz w:val="24"/>
          <w:szCs w:val="24"/>
          <w:lang w:eastAsia="ru-RU"/>
        </w:rPr>
        <w:lastRenderedPageBreak/>
        <w:t xml:space="preserve">обязан приостановить работы и немедленно вызвать к месту обнаружения представителя </w:t>
      </w:r>
      <w:r w:rsidR="00510147" w:rsidRPr="00786ADA">
        <w:rPr>
          <w:b w:val="0"/>
          <w:sz w:val="24"/>
          <w:szCs w:val="24"/>
          <w:lang w:eastAsia="ru-RU"/>
        </w:rPr>
        <w:t>ЗАКАЗЧИК</w:t>
      </w:r>
      <w:r w:rsidR="001F621D" w:rsidRPr="00786ADA">
        <w:rPr>
          <w:b w:val="0"/>
          <w:sz w:val="24"/>
          <w:szCs w:val="24"/>
          <w:lang w:eastAsia="ru-RU"/>
        </w:rPr>
        <w:t>А</w:t>
      </w:r>
      <w:r w:rsidRPr="00786ADA">
        <w:rPr>
          <w:b w:val="0"/>
          <w:sz w:val="24"/>
          <w:szCs w:val="24"/>
          <w:lang w:eastAsia="ru-RU"/>
        </w:rPr>
        <w:t xml:space="preserve"> и/или</w:t>
      </w:r>
      <w:r w:rsidR="003A1C2F">
        <w:rPr>
          <w:b w:val="0"/>
          <w:sz w:val="24"/>
          <w:szCs w:val="24"/>
          <w:lang w:eastAsia="ru-RU"/>
        </w:rPr>
        <w:t xml:space="preserve"> правоохранительных</w:t>
      </w:r>
      <w:r w:rsidRPr="00786ADA">
        <w:rPr>
          <w:b w:val="0"/>
          <w:sz w:val="24"/>
          <w:szCs w:val="24"/>
          <w:lang w:eastAsia="ru-RU"/>
        </w:rPr>
        <w:t xml:space="preserve"> орган</w:t>
      </w:r>
      <w:r w:rsidR="003A1C2F">
        <w:rPr>
          <w:b w:val="0"/>
          <w:sz w:val="24"/>
          <w:szCs w:val="24"/>
          <w:lang w:eastAsia="ru-RU"/>
        </w:rPr>
        <w:t>ов</w:t>
      </w:r>
      <w:r w:rsidRPr="00786ADA">
        <w:rPr>
          <w:b w:val="0"/>
          <w:sz w:val="24"/>
          <w:szCs w:val="24"/>
          <w:lang w:eastAsia="ru-RU"/>
        </w:rPr>
        <w:t>.</w:t>
      </w:r>
    </w:p>
    <w:p w:rsidR="004047E8" w:rsidRPr="00786ADA" w:rsidRDefault="004047E8" w:rsidP="00786ADA">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381DA6" w:rsidRPr="002C0BA8" w:rsidRDefault="00381DA6" w:rsidP="003A1C2F">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55" w:name="_Toc386500175"/>
      <w:bookmarkStart w:id="56" w:name="_Toc386500994"/>
      <w:bookmarkStart w:id="57" w:name="_Toc386501566"/>
      <w:bookmarkStart w:id="58" w:name="_Toc386501648"/>
      <w:bookmarkStart w:id="59" w:name="_Toc386542801"/>
      <w:bookmarkStart w:id="60" w:name="_Toc390670732"/>
      <w:r w:rsidRPr="002C0BA8">
        <w:rPr>
          <w:rFonts w:ascii="Times New Roman" w:hAnsi="Times New Roman"/>
          <w:b/>
          <w:sz w:val="24"/>
          <w:szCs w:val="24"/>
        </w:rPr>
        <w:t>ИЗМЕНЕНИЕ И РАСТОРЖЕНИЕ ДОГОВОРА</w:t>
      </w:r>
      <w:bookmarkEnd w:id="55"/>
      <w:bookmarkEnd w:id="56"/>
      <w:bookmarkEnd w:id="57"/>
      <w:bookmarkEnd w:id="58"/>
      <w:bookmarkEnd w:id="59"/>
      <w:bookmarkEnd w:id="60"/>
    </w:p>
    <w:p w:rsidR="004047E8" w:rsidRPr="008F12CD" w:rsidRDefault="00AC5A44" w:rsidP="008F12CD">
      <w:pPr>
        <w:pStyle w:val="2"/>
        <w:spacing w:before="0"/>
        <w:ind w:left="0" w:firstLine="0"/>
        <w:jc w:val="both"/>
        <w:rPr>
          <w:b w:val="0"/>
          <w:sz w:val="24"/>
          <w:szCs w:val="24"/>
          <w:lang w:eastAsia="ru-RU"/>
        </w:rPr>
      </w:pPr>
      <w:r w:rsidRPr="008F12CD">
        <w:rPr>
          <w:b w:val="0"/>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8F12CD">
        <w:rPr>
          <w:b w:val="0"/>
          <w:sz w:val="24"/>
          <w:szCs w:val="24"/>
          <w:lang w:eastAsia="ru-RU"/>
        </w:rPr>
        <w:t>.</w:t>
      </w:r>
    </w:p>
    <w:p w:rsidR="004047E8" w:rsidRPr="008F12CD" w:rsidRDefault="00AC5A44" w:rsidP="008F12CD">
      <w:pPr>
        <w:pStyle w:val="2"/>
        <w:spacing w:before="0"/>
        <w:ind w:left="0" w:firstLine="0"/>
        <w:jc w:val="both"/>
        <w:rPr>
          <w:b w:val="0"/>
          <w:sz w:val="24"/>
          <w:szCs w:val="24"/>
          <w:lang w:eastAsia="ru-RU"/>
        </w:rPr>
      </w:pPr>
      <w:r w:rsidRPr="008F12CD">
        <w:rPr>
          <w:b w:val="0"/>
          <w:sz w:val="24"/>
          <w:szCs w:val="24"/>
        </w:rPr>
        <w:t>Односторонне изменение и расторжение Договора не допускается.</w:t>
      </w:r>
    </w:p>
    <w:p w:rsidR="004047E8" w:rsidRPr="002C0BA8" w:rsidRDefault="004047E8"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8F12CD" w:rsidRDefault="008F12CD" w:rsidP="008F12CD">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61" w:name="_Toc386500176"/>
      <w:bookmarkStart w:id="62" w:name="_Toc386500995"/>
      <w:bookmarkStart w:id="63" w:name="_Toc386501567"/>
      <w:bookmarkStart w:id="64" w:name="_Toc386501649"/>
      <w:bookmarkStart w:id="65" w:name="_Toc386542802"/>
      <w:bookmarkStart w:id="66" w:name="_Toc390670733"/>
      <w:r>
        <w:rPr>
          <w:rFonts w:ascii="Times New Roman" w:eastAsia="Times New Roman" w:hAnsi="Times New Roman"/>
          <w:b/>
          <w:sz w:val="24"/>
          <w:szCs w:val="24"/>
          <w:lang w:eastAsia="ru-RU"/>
        </w:rPr>
        <w:t>ПРОЧ</w:t>
      </w:r>
      <w:r w:rsidR="00381DA6" w:rsidRPr="008F12CD">
        <w:rPr>
          <w:rFonts w:ascii="Times New Roman" w:eastAsia="Times New Roman" w:hAnsi="Times New Roman"/>
          <w:b/>
          <w:sz w:val="24"/>
          <w:szCs w:val="24"/>
          <w:lang w:eastAsia="ru-RU"/>
        </w:rPr>
        <w:t>ИЕ УСЛОВИЯ</w:t>
      </w:r>
      <w:bookmarkEnd w:id="61"/>
      <w:bookmarkEnd w:id="62"/>
      <w:bookmarkEnd w:id="63"/>
      <w:bookmarkEnd w:id="64"/>
      <w:bookmarkEnd w:id="65"/>
      <w:bookmarkEnd w:id="66"/>
    </w:p>
    <w:p w:rsidR="004047E8" w:rsidRPr="008F12CD" w:rsidRDefault="00AC5A44" w:rsidP="008F12CD">
      <w:pPr>
        <w:pStyle w:val="2"/>
        <w:spacing w:before="0"/>
        <w:ind w:left="0" w:firstLine="0"/>
        <w:contextualSpacing/>
        <w:jc w:val="both"/>
        <w:rPr>
          <w:b w:val="0"/>
          <w:sz w:val="24"/>
          <w:szCs w:val="24"/>
          <w:lang w:eastAsia="ru-RU"/>
        </w:rPr>
      </w:pPr>
      <w:r w:rsidRPr="008F12CD">
        <w:rPr>
          <w:b w:val="0"/>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8F12CD">
        <w:rPr>
          <w:b w:val="0"/>
          <w:spacing w:val="70"/>
          <w:sz w:val="24"/>
          <w:szCs w:val="24"/>
          <w:lang w:eastAsia="ru-RU"/>
        </w:rPr>
        <w:t>1-5</w:t>
      </w:r>
      <w:r w:rsidRPr="008F12CD">
        <w:rPr>
          <w:b w:val="0"/>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w:t>
      </w:r>
      <w:r w:rsidR="00E5406B" w:rsidRPr="008F12CD">
        <w:rPr>
          <w:b w:val="0"/>
          <w:sz w:val="24"/>
          <w:szCs w:val="24"/>
          <w:lang w:eastAsia="ru-RU"/>
        </w:rPr>
        <w:t>пять лет</w:t>
      </w:r>
      <w:r w:rsidRPr="008F12CD">
        <w:rPr>
          <w:b w:val="0"/>
          <w:sz w:val="24"/>
          <w:szCs w:val="24"/>
          <w:lang w:eastAsia="ru-RU"/>
        </w:rPr>
        <w:t>.</w:t>
      </w:r>
    </w:p>
    <w:p w:rsidR="004047E8" w:rsidRPr="008F12CD" w:rsidRDefault="00AC5A44" w:rsidP="008F12CD">
      <w:pPr>
        <w:pStyle w:val="2"/>
        <w:keepLines/>
        <w:spacing w:before="0"/>
        <w:ind w:left="0" w:firstLine="0"/>
        <w:contextualSpacing/>
        <w:jc w:val="both"/>
        <w:rPr>
          <w:b w:val="0"/>
          <w:sz w:val="24"/>
          <w:szCs w:val="24"/>
          <w:lang w:eastAsia="ru-RU"/>
        </w:rPr>
      </w:pPr>
      <w:r w:rsidRPr="008F12CD">
        <w:rPr>
          <w:b w:val="0"/>
          <w:sz w:val="24"/>
          <w:szCs w:val="24"/>
          <w:lang w:eastAsia="ru-RU"/>
        </w:rPr>
        <w:t>Стороны настоящим заявляют и гарантируют, что они:</w:t>
      </w:r>
    </w:p>
    <w:p w:rsidR="004047E8" w:rsidRPr="008F12CD" w:rsidRDefault="00AC5A44" w:rsidP="008F12CD">
      <w:pPr>
        <w:keepLines/>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r w:rsidRPr="008F12CD">
        <w:rPr>
          <w:rFonts w:ascii="Times New Roman" w:eastAsia="Times New Roman" w:hAnsi="Times New Roman"/>
          <w:sz w:val="24"/>
          <w:szCs w:val="24"/>
          <w:lang w:eastAsia="ru-RU"/>
        </w:rPr>
        <w:t xml:space="preserve">- являются должным образом созданными и законно существующими юридическими лицами, действующими </w:t>
      </w:r>
      <w:r w:rsidR="004047E8" w:rsidRPr="008F12CD">
        <w:rPr>
          <w:rFonts w:ascii="Times New Roman" w:eastAsia="Times New Roman" w:hAnsi="Times New Roman"/>
          <w:sz w:val="24"/>
          <w:szCs w:val="24"/>
          <w:lang w:eastAsia="ru-RU"/>
        </w:rPr>
        <w:t>по законам Российской Федерации</w:t>
      </w:r>
      <w:r w:rsidR="008F12CD">
        <w:rPr>
          <w:rFonts w:ascii="Times New Roman" w:eastAsia="Times New Roman" w:hAnsi="Times New Roman"/>
          <w:sz w:val="24"/>
          <w:szCs w:val="24"/>
          <w:lang w:eastAsia="ru-RU"/>
        </w:rPr>
        <w:t>;</w:t>
      </w:r>
    </w:p>
    <w:p w:rsidR="004047E8" w:rsidRPr="008F12CD" w:rsidRDefault="00AC5A44" w:rsidP="008F12CD">
      <w:pPr>
        <w:keepLines/>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r w:rsidRPr="008F12CD">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4047E8" w:rsidRPr="008F12CD" w:rsidRDefault="00AC5A44" w:rsidP="008F12CD">
      <w:pPr>
        <w:keepLines/>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r w:rsidRPr="008F12CD">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r w:rsidR="008F12CD">
        <w:rPr>
          <w:rFonts w:ascii="Times New Roman" w:eastAsia="Times New Roman" w:hAnsi="Times New Roman"/>
          <w:sz w:val="24"/>
          <w:szCs w:val="24"/>
          <w:lang w:eastAsia="ru-RU"/>
        </w:rPr>
        <w:t>.</w:t>
      </w:r>
    </w:p>
    <w:p w:rsidR="004047E8" w:rsidRPr="008F12CD" w:rsidRDefault="00AC5A44" w:rsidP="008F12CD">
      <w:pPr>
        <w:pStyle w:val="2"/>
        <w:keepLines/>
        <w:spacing w:before="0"/>
        <w:ind w:left="0" w:firstLine="0"/>
        <w:contextualSpacing/>
        <w:jc w:val="both"/>
        <w:rPr>
          <w:b w:val="0"/>
          <w:sz w:val="24"/>
          <w:szCs w:val="24"/>
          <w:lang w:eastAsia="ru-RU"/>
        </w:rPr>
      </w:pPr>
      <w:r w:rsidRPr="008F12CD">
        <w:rPr>
          <w:b w:val="0"/>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4047E8" w:rsidRPr="008F12CD" w:rsidRDefault="00510147" w:rsidP="008F12CD">
      <w:pPr>
        <w:pStyle w:val="2"/>
        <w:keepLines/>
        <w:spacing w:before="0"/>
        <w:ind w:left="0" w:firstLine="0"/>
        <w:contextualSpacing/>
        <w:jc w:val="both"/>
        <w:rPr>
          <w:b w:val="0"/>
          <w:sz w:val="24"/>
          <w:szCs w:val="24"/>
          <w:lang w:eastAsia="ru-RU"/>
        </w:rPr>
      </w:pPr>
      <w:r w:rsidRPr="008F12CD">
        <w:rPr>
          <w:b w:val="0"/>
          <w:sz w:val="24"/>
          <w:szCs w:val="24"/>
          <w:lang w:eastAsia="ru-RU"/>
        </w:rPr>
        <w:t>ПОДРЯДЧИК</w:t>
      </w:r>
      <w:r w:rsidR="00AC5A44" w:rsidRPr="008F12CD">
        <w:rPr>
          <w:b w:val="0"/>
          <w:sz w:val="24"/>
          <w:szCs w:val="24"/>
          <w:lang w:eastAsia="ru-RU"/>
        </w:rPr>
        <w:t xml:space="preserve"> не вправе передавать свои права </w:t>
      </w:r>
      <w:r w:rsidR="008F12CD">
        <w:rPr>
          <w:b w:val="0"/>
          <w:sz w:val="24"/>
          <w:szCs w:val="24"/>
          <w:lang w:eastAsia="ru-RU"/>
        </w:rPr>
        <w:t xml:space="preserve">и обязанности </w:t>
      </w:r>
      <w:r w:rsidR="00AC5A44" w:rsidRPr="008F12CD">
        <w:rPr>
          <w:b w:val="0"/>
          <w:sz w:val="24"/>
          <w:szCs w:val="24"/>
          <w:lang w:eastAsia="ru-RU"/>
        </w:rPr>
        <w:t>по настоящему договору</w:t>
      </w:r>
      <w:r w:rsidR="008F12CD" w:rsidRPr="008F12CD">
        <w:rPr>
          <w:b w:val="0"/>
          <w:sz w:val="24"/>
          <w:szCs w:val="24"/>
          <w:lang w:eastAsia="ru-RU"/>
        </w:rPr>
        <w:t xml:space="preserve"> третьим лицам</w:t>
      </w:r>
      <w:r w:rsidR="00AC5A44" w:rsidRPr="008F12CD">
        <w:rPr>
          <w:b w:val="0"/>
          <w:sz w:val="24"/>
          <w:szCs w:val="24"/>
          <w:lang w:eastAsia="ru-RU"/>
        </w:rPr>
        <w:t xml:space="preserve">, в том числе по взысканию денежных долгов </w:t>
      </w:r>
      <w:r w:rsidR="008F12CD" w:rsidRPr="008F12CD">
        <w:rPr>
          <w:b w:val="0"/>
          <w:sz w:val="24"/>
          <w:szCs w:val="24"/>
          <w:lang w:eastAsia="ru-RU"/>
        </w:rPr>
        <w:t>без письменного согласия ЗАКАЗЧИКА</w:t>
      </w:r>
      <w:r w:rsidR="008F12CD">
        <w:rPr>
          <w:b w:val="0"/>
          <w:sz w:val="24"/>
          <w:szCs w:val="24"/>
          <w:lang w:eastAsia="ru-RU"/>
        </w:rPr>
        <w:t xml:space="preserve">, подписанного уполномоченным представителем и скрепленного печатью </w:t>
      </w:r>
      <w:r w:rsidRPr="008F12CD">
        <w:rPr>
          <w:b w:val="0"/>
          <w:sz w:val="24"/>
          <w:szCs w:val="24"/>
          <w:lang w:eastAsia="ru-RU"/>
        </w:rPr>
        <w:t>ЗАКАЗЧИК</w:t>
      </w:r>
      <w:r w:rsidR="001F621D" w:rsidRPr="008F12CD">
        <w:rPr>
          <w:b w:val="0"/>
          <w:sz w:val="24"/>
          <w:szCs w:val="24"/>
          <w:lang w:eastAsia="ru-RU"/>
        </w:rPr>
        <w:t>А</w:t>
      </w:r>
      <w:r w:rsidR="00AC5A44" w:rsidRPr="008F12CD">
        <w:rPr>
          <w:b w:val="0"/>
          <w:sz w:val="24"/>
          <w:szCs w:val="24"/>
          <w:lang w:eastAsia="ru-RU"/>
        </w:rPr>
        <w:t>.</w:t>
      </w:r>
      <w:r w:rsidR="008F12CD">
        <w:rPr>
          <w:b w:val="0"/>
          <w:sz w:val="24"/>
          <w:szCs w:val="24"/>
          <w:lang w:eastAsia="ru-RU"/>
        </w:rPr>
        <w:t xml:space="preserve"> </w:t>
      </w:r>
      <w:r w:rsidR="008F12CD" w:rsidRPr="008F12CD">
        <w:rPr>
          <w:b w:val="0"/>
          <w:sz w:val="24"/>
          <w:szCs w:val="24"/>
          <w:lang w:eastAsia="ru-RU"/>
        </w:rPr>
        <w:t>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 xml:space="preserve">Настоящий договор вступает в силу с момента его подписания и скрепления подписей печатями </w:t>
      </w:r>
      <w:r w:rsidR="00510147" w:rsidRPr="008F12CD">
        <w:rPr>
          <w:b w:val="0"/>
          <w:sz w:val="24"/>
          <w:szCs w:val="24"/>
          <w:lang w:eastAsia="ru-RU"/>
        </w:rPr>
        <w:t>ПОДРЯДЧИКА</w:t>
      </w:r>
      <w:r w:rsidRPr="008F12CD">
        <w:rPr>
          <w:b w:val="0"/>
          <w:sz w:val="24"/>
          <w:szCs w:val="24"/>
          <w:lang w:eastAsia="ru-RU"/>
        </w:rPr>
        <w:t xml:space="preserve"> и </w:t>
      </w:r>
      <w:r w:rsidR="00510147" w:rsidRPr="008F12CD">
        <w:rPr>
          <w:b w:val="0"/>
          <w:sz w:val="24"/>
          <w:szCs w:val="24"/>
          <w:lang w:eastAsia="ru-RU"/>
        </w:rPr>
        <w:t>ЗАКАЗЧИК</w:t>
      </w:r>
      <w:r w:rsidR="001F621D" w:rsidRPr="008F12CD">
        <w:rPr>
          <w:b w:val="0"/>
          <w:sz w:val="24"/>
          <w:szCs w:val="24"/>
          <w:lang w:eastAsia="ru-RU"/>
        </w:rPr>
        <w:t>А</w:t>
      </w:r>
      <w:r w:rsidRPr="008F12CD">
        <w:rPr>
          <w:b w:val="0"/>
          <w:sz w:val="24"/>
          <w:szCs w:val="24"/>
          <w:lang w:eastAsia="ru-RU"/>
        </w:rPr>
        <w:t xml:space="preserve"> и действует до полного исполнения обязательств по нему каждой из сторон.</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A0611F" w:rsidRPr="008F12CD" w:rsidRDefault="00A0611F" w:rsidP="008F12CD">
      <w:pPr>
        <w:pStyle w:val="2"/>
        <w:ind w:left="0" w:firstLine="0"/>
        <w:contextualSpacing/>
        <w:jc w:val="both"/>
        <w:rPr>
          <w:b w:val="0"/>
          <w:sz w:val="24"/>
          <w:szCs w:val="24"/>
          <w:lang w:eastAsia="ru-RU"/>
        </w:rPr>
      </w:pPr>
      <w:r w:rsidRPr="008F12CD">
        <w:rPr>
          <w:b w:val="0"/>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27172A" w:rsidRPr="008F12CD" w:rsidRDefault="0027172A" w:rsidP="008F12CD">
      <w:pPr>
        <w:pStyle w:val="2"/>
        <w:ind w:left="0" w:firstLine="0"/>
        <w:contextualSpacing/>
        <w:jc w:val="both"/>
        <w:rPr>
          <w:b w:val="0"/>
          <w:sz w:val="24"/>
          <w:szCs w:val="24"/>
          <w:lang w:eastAsia="ru-RU"/>
        </w:rPr>
      </w:pPr>
      <w:r w:rsidRPr="008F12CD">
        <w:rPr>
          <w:b w:val="0"/>
          <w:sz w:val="24"/>
          <w:szCs w:val="24"/>
        </w:rPr>
        <w:t>СТОРОНЫ, руководствуясь ст. 425 Гражданского Кодекса Российской Федерации</w:t>
      </w:r>
      <w:r w:rsidR="00FF64B3">
        <w:rPr>
          <w:b w:val="0"/>
          <w:sz w:val="24"/>
          <w:szCs w:val="24"/>
        </w:rPr>
        <w:t xml:space="preserve"> д</w:t>
      </w:r>
      <w:r w:rsidRPr="008F12CD">
        <w:rPr>
          <w:b w:val="0"/>
          <w:sz w:val="24"/>
          <w:szCs w:val="24"/>
        </w:rPr>
        <w:t>оговорились распространить действие и условия настоящего Договора на период, предшествующий его заключению, а именно с ______________ года.</w:t>
      </w:r>
    </w:p>
    <w:p w:rsidR="004047E8" w:rsidRPr="008F12CD" w:rsidRDefault="00205D05" w:rsidP="008F12CD">
      <w:pPr>
        <w:pStyle w:val="2"/>
        <w:ind w:left="0" w:firstLine="0"/>
        <w:contextualSpacing/>
        <w:jc w:val="both"/>
        <w:rPr>
          <w:b w:val="0"/>
          <w:sz w:val="24"/>
          <w:szCs w:val="24"/>
          <w:lang w:eastAsia="ru-RU"/>
        </w:rPr>
      </w:pPr>
      <w:r w:rsidRPr="008F12CD">
        <w:rPr>
          <w:b w:val="0"/>
          <w:sz w:val="24"/>
          <w:szCs w:val="24"/>
          <w:lang w:eastAsia="ru-RU"/>
        </w:rPr>
        <w:t xml:space="preserve">В соответствии </w:t>
      </w:r>
      <w:r w:rsidR="00A7251D" w:rsidRPr="008F12CD">
        <w:rPr>
          <w:b w:val="0"/>
          <w:sz w:val="24"/>
          <w:szCs w:val="24"/>
          <w:lang w:eastAsia="ru-RU"/>
        </w:rPr>
        <w:t xml:space="preserve">с </w:t>
      </w:r>
      <w:r w:rsidRPr="008F12CD">
        <w:rPr>
          <w:b w:val="0"/>
          <w:sz w:val="24"/>
          <w:szCs w:val="24"/>
          <w:lang w:eastAsia="ru-RU"/>
        </w:rPr>
        <w:t>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AA77BC"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 xml:space="preserve">Настоящий договор составлен в 2 (двух) экземплярах, по одному для каждой из сторон. </w:t>
      </w:r>
      <w:bookmarkStart w:id="67" w:name="_Toc386500177"/>
      <w:bookmarkStart w:id="68" w:name="_Toc386500996"/>
      <w:bookmarkStart w:id="69" w:name="_Toc386501568"/>
      <w:bookmarkStart w:id="70" w:name="_Toc386501650"/>
      <w:bookmarkStart w:id="71" w:name="_Toc386542803"/>
    </w:p>
    <w:p w:rsidR="00AA77BC" w:rsidRPr="002C0BA8" w:rsidRDefault="00AA77BC" w:rsidP="00E91858">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AA77BC" w:rsidRPr="002C0BA8" w:rsidRDefault="00381DA6" w:rsidP="00166432">
      <w:pPr>
        <w:pStyle w:val="ac"/>
        <w:numPr>
          <w:ilvl w:val="0"/>
          <w:numId w:val="11"/>
        </w:numPr>
        <w:overflowPunct w:val="0"/>
        <w:autoSpaceDE w:val="0"/>
        <w:autoSpaceDN w:val="0"/>
        <w:adjustRightInd w:val="0"/>
        <w:spacing w:after="0"/>
        <w:ind w:left="0" w:firstLine="0"/>
        <w:jc w:val="center"/>
        <w:textAlignment w:val="baseline"/>
        <w:rPr>
          <w:rFonts w:ascii="Times New Roman" w:eastAsia="Times New Roman" w:hAnsi="Times New Roman"/>
          <w:sz w:val="24"/>
          <w:szCs w:val="24"/>
          <w:lang w:eastAsia="ru-RU"/>
        </w:rPr>
      </w:pPr>
      <w:r w:rsidRPr="002C0BA8">
        <w:rPr>
          <w:rFonts w:ascii="Times New Roman" w:eastAsia="Times New Roman" w:hAnsi="Times New Roman"/>
          <w:b/>
          <w:sz w:val="24"/>
          <w:szCs w:val="24"/>
          <w:lang w:eastAsia="ru-RU"/>
        </w:rPr>
        <w:lastRenderedPageBreak/>
        <w:t>СПИСОК ПРИЛОЖЕНИЙ К ДОГОВОРУ</w:t>
      </w:r>
      <w:bookmarkEnd w:id="67"/>
      <w:bookmarkEnd w:id="68"/>
      <w:bookmarkEnd w:id="69"/>
      <w:bookmarkEnd w:id="70"/>
      <w:bookmarkEnd w:id="71"/>
    </w:p>
    <w:p w:rsidR="00AA77BC" w:rsidRPr="00166432" w:rsidRDefault="00655F82" w:rsidP="00166432">
      <w:pPr>
        <w:pStyle w:val="2"/>
        <w:spacing w:before="0"/>
        <w:jc w:val="both"/>
        <w:rPr>
          <w:b w:val="0"/>
          <w:sz w:val="24"/>
          <w:szCs w:val="24"/>
          <w:lang w:eastAsia="ru-RU"/>
        </w:rPr>
      </w:pPr>
      <w:r w:rsidRPr="00166432">
        <w:rPr>
          <w:b w:val="0"/>
          <w:sz w:val="24"/>
          <w:szCs w:val="24"/>
          <w:lang w:eastAsia="ru-RU"/>
        </w:rPr>
        <w:t xml:space="preserve">Приложение № 1 – </w:t>
      </w:r>
      <w:r w:rsidR="00270908" w:rsidRPr="00166432">
        <w:rPr>
          <w:b w:val="0"/>
          <w:sz w:val="24"/>
          <w:szCs w:val="24"/>
          <w:lang w:eastAsia="ru-RU"/>
        </w:rPr>
        <w:t>Техническое задание</w:t>
      </w:r>
    </w:p>
    <w:p w:rsidR="00270908" w:rsidRPr="00166432" w:rsidRDefault="00655F82" w:rsidP="00166432">
      <w:pPr>
        <w:pStyle w:val="2"/>
        <w:spacing w:before="0"/>
        <w:jc w:val="both"/>
        <w:rPr>
          <w:b w:val="0"/>
          <w:sz w:val="24"/>
          <w:szCs w:val="24"/>
          <w:lang w:eastAsia="ru-RU"/>
        </w:rPr>
      </w:pPr>
      <w:r w:rsidRPr="00166432">
        <w:rPr>
          <w:b w:val="0"/>
          <w:sz w:val="24"/>
          <w:szCs w:val="24"/>
          <w:lang w:eastAsia="ru-RU"/>
        </w:rPr>
        <w:t xml:space="preserve">Приложение № 2 – </w:t>
      </w:r>
      <w:r w:rsidR="00A0611F" w:rsidRPr="00166432">
        <w:rPr>
          <w:b w:val="0"/>
          <w:sz w:val="24"/>
          <w:szCs w:val="24"/>
          <w:lang w:eastAsia="ru-RU"/>
        </w:rPr>
        <w:t>Расчет стоимости видов работ.</w:t>
      </w:r>
    </w:p>
    <w:p w:rsidR="00AA77BC" w:rsidRPr="00166432" w:rsidRDefault="00AA77BC" w:rsidP="00166432">
      <w:pPr>
        <w:pStyle w:val="2"/>
        <w:spacing w:before="0"/>
        <w:jc w:val="both"/>
        <w:rPr>
          <w:b w:val="0"/>
          <w:sz w:val="24"/>
          <w:szCs w:val="24"/>
          <w:lang w:eastAsia="ru-RU"/>
        </w:rPr>
      </w:pPr>
      <w:r w:rsidRPr="00166432">
        <w:rPr>
          <w:b w:val="0"/>
          <w:sz w:val="24"/>
          <w:szCs w:val="24"/>
          <w:lang w:eastAsia="ru-RU"/>
        </w:rPr>
        <w:t>Приложение № 3 –</w:t>
      </w:r>
      <w:r w:rsidR="001134CF" w:rsidRPr="00166432">
        <w:rPr>
          <w:b w:val="0"/>
          <w:sz w:val="24"/>
          <w:szCs w:val="24"/>
          <w:lang w:eastAsia="ru-RU"/>
        </w:rPr>
        <w:t xml:space="preserve"> График производства работ</w:t>
      </w:r>
    </w:p>
    <w:p w:rsidR="00AA77BC" w:rsidRPr="00166432" w:rsidRDefault="00270908" w:rsidP="00166432">
      <w:pPr>
        <w:pStyle w:val="2"/>
        <w:spacing w:before="0"/>
        <w:jc w:val="both"/>
        <w:rPr>
          <w:b w:val="0"/>
          <w:sz w:val="24"/>
          <w:szCs w:val="24"/>
          <w:lang w:eastAsia="ru-RU"/>
        </w:rPr>
      </w:pPr>
      <w:r w:rsidRPr="00166432">
        <w:rPr>
          <w:b w:val="0"/>
          <w:sz w:val="24"/>
          <w:szCs w:val="24"/>
          <w:lang w:eastAsia="ru-RU"/>
        </w:rPr>
        <w:t xml:space="preserve">Приложение № </w:t>
      </w:r>
      <w:r w:rsidR="00AA77BC" w:rsidRPr="00166432">
        <w:rPr>
          <w:b w:val="0"/>
          <w:sz w:val="24"/>
          <w:szCs w:val="24"/>
          <w:lang w:eastAsia="ru-RU"/>
        </w:rPr>
        <w:t>4</w:t>
      </w:r>
      <w:r w:rsidR="000D22ED" w:rsidRPr="00166432">
        <w:rPr>
          <w:b w:val="0"/>
          <w:sz w:val="24"/>
          <w:szCs w:val="24"/>
          <w:lang w:eastAsia="ru-RU"/>
        </w:rPr>
        <w:t xml:space="preserve"> –</w:t>
      </w:r>
      <w:r w:rsidR="00166432">
        <w:rPr>
          <w:b w:val="0"/>
          <w:sz w:val="24"/>
          <w:szCs w:val="24"/>
          <w:lang w:eastAsia="ru-RU"/>
        </w:rPr>
        <w:t xml:space="preserve"> Штрафные санкции</w:t>
      </w:r>
    </w:p>
    <w:p w:rsidR="00B36F20" w:rsidRPr="00166432" w:rsidRDefault="00874599" w:rsidP="00190314">
      <w:pPr>
        <w:pStyle w:val="2"/>
        <w:overflowPunct w:val="0"/>
        <w:autoSpaceDN w:val="0"/>
        <w:adjustRightInd w:val="0"/>
        <w:spacing w:before="0"/>
        <w:jc w:val="both"/>
        <w:textAlignment w:val="baseline"/>
        <w:rPr>
          <w:b w:val="0"/>
          <w:sz w:val="24"/>
          <w:szCs w:val="24"/>
          <w:lang w:eastAsia="ru-RU"/>
        </w:rPr>
      </w:pPr>
      <w:r w:rsidRPr="00166432">
        <w:rPr>
          <w:b w:val="0"/>
          <w:sz w:val="24"/>
          <w:szCs w:val="24"/>
          <w:lang w:eastAsia="ru-RU"/>
        </w:rPr>
        <w:t xml:space="preserve">Приложение № 5 – </w:t>
      </w:r>
      <w:r w:rsidR="00166432" w:rsidRPr="00166432">
        <w:rPr>
          <w:b w:val="0"/>
          <w:sz w:val="24"/>
          <w:szCs w:val="24"/>
          <w:lang w:eastAsia="ru-RU"/>
        </w:rPr>
        <w:t>Талон нарушителя (шаблон для заполнения)</w:t>
      </w:r>
    </w:p>
    <w:p w:rsidR="00166432" w:rsidRDefault="00166432" w:rsidP="00166432">
      <w:pPr>
        <w:rPr>
          <w:lang w:eastAsia="ru-RU"/>
        </w:rPr>
      </w:pPr>
    </w:p>
    <w:p w:rsidR="003F084E" w:rsidRPr="00166432" w:rsidRDefault="003F084E" w:rsidP="00166432">
      <w:pPr>
        <w:rPr>
          <w:lang w:eastAsia="ru-RU"/>
        </w:rPr>
      </w:pPr>
    </w:p>
    <w:p w:rsidR="00381DA6" w:rsidRPr="002B3B46" w:rsidRDefault="00381DA6" w:rsidP="00166432">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72" w:name="_Toc386500178"/>
      <w:bookmarkStart w:id="73" w:name="_Toc386500997"/>
      <w:bookmarkStart w:id="74" w:name="_Toc386501569"/>
      <w:bookmarkStart w:id="75" w:name="_Toc386501651"/>
      <w:bookmarkStart w:id="76" w:name="_Toc386542804"/>
      <w:bookmarkStart w:id="77" w:name="_Toc390670734"/>
      <w:r w:rsidRPr="002B3B46">
        <w:rPr>
          <w:rFonts w:ascii="Times New Roman" w:eastAsia="Times New Roman" w:hAnsi="Times New Roman"/>
          <w:b/>
          <w:sz w:val="24"/>
          <w:szCs w:val="24"/>
          <w:lang w:eastAsia="ru-RU"/>
        </w:rPr>
        <w:t>АДРЕСА И БАНКОВСКИЕ РЕКВИЗИТЫ</w:t>
      </w:r>
      <w:bookmarkEnd w:id="72"/>
      <w:bookmarkEnd w:id="73"/>
      <w:bookmarkEnd w:id="74"/>
      <w:bookmarkEnd w:id="75"/>
      <w:bookmarkEnd w:id="76"/>
      <w:r w:rsidRPr="002B3B46">
        <w:rPr>
          <w:rFonts w:ascii="Times New Roman" w:eastAsia="Times New Roman" w:hAnsi="Times New Roman"/>
          <w:b/>
          <w:sz w:val="24"/>
          <w:szCs w:val="24"/>
          <w:lang w:eastAsia="ru-RU"/>
        </w:rPr>
        <w:t xml:space="preserve"> СТОРОН</w:t>
      </w:r>
      <w:bookmarkEnd w:id="77"/>
    </w:p>
    <w:p w:rsidR="00CF2B14" w:rsidRPr="002B3B46" w:rsidRDefault="00CF2B14" w:rsidP="00CF2B14">
      <w:pPr>
        <w:overflowPunct w:val="0"/>
        <w:autoSpaceDE w:val="0"/>
        <w:autoSpaceDN w:val="0"/>
        <w:adjustRightInd w:val="0"/>
        <w:spacing w:after="0" w:line="240" w:lineRule="auto"/>
        <w:textAlignment w:val="baseline"/>
        <w:rPr>
          <w:rFonts w:ascii="Times New Roman" w:eastAsia="Times New Roman" w:hAnsi="Times New Roman"/>
          <w:lang w:eastAsia="ru-RU"/>
        </w:rPr>
      </w:pPr>
    </w:p>
    <w:tbl>
      <w:tblPr>
        <w:tblW w:w="10412" w:type="dxa"/>
        <w:tblLayout w:type="fixed"/>
        <w:tblLook w:val="04A0" w:firstRow="1" w:lastRow="0" w:firstColumn="1" w:lastColumn="0" w:noHBand="0" w:noVBand="1"/>
      </w:tblPr>
      <w:tblGrid>
        <w:gridCol w:w="5495"/>
        <w:gridCol w:w="4917"/>
      </w:tblGrid>
      <w:tr w:rsidR="00AD2830" w:rsidRPr="002B3B46" w:rsidTr="00A406D3">
        <w:tc>
          <w:tcPr>
            <w:tcW w:w="5495" w:type="dxa"/>
          </w:tcPr>
          <w:p w:rsidR="00166432" w:rsidRDefault="00166432"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p>
          <w:p w:rsidR="00CF2B14" w:rsidRPr="002B3B46" w:rsidRDefault="00510147"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r w:rsidRPr="002B3B46">
              <w:rPr>
                <w:rFonts w:ascii="Times New Roman" w:eastAsia="Times New Roman" w:hAnsi="Times New Roman"/>
                <w:b/>
                <w:lang w:eastAsia="ru-RU"/>
              </w:rPr>
              <w:t>ЗАКАЗЧИК</w:t>
            </w:r>
            <w:r w:rsidR="00CF2B14" w:rsidRPr="002B3B46">
              <w:rPr>
                <w:rFonts w:ascii="Times New Roman" w:eastAsia="Times New Roman" w:hAnsi="Times New Roman"/>
                <w:b/>
                <w:lang w:eastAsia="ru-RU"/>
              </w:rPr>
              <w:t>:</w:t>
            </w:r>
          </w:p>
          <w:p w:rsidR="00547AB3" w:rsidRPr="002B3B46" w:rsidRDefault="00547AB3" w:rsidP="00F468A0">
            <w:pPr>
              <w:overflowPunct w:val="0"/>
              <w:autoSpaceDE w:val="0"/>
              <w:autoSpaceDN w:val="0"/>
              <w:adjustRightInd w:val="0"/>
              <w:spacing w:after="0" w:line="240" w:lineRule="auto"/>
              <w:textAlignment w:val="baseline"/>
              <w:rPr>
                <w:rFonts w:ascii="Times New Roman" w:eastAsia="Times New Roman" w:hAnsi="Times New Roman"/>
                <w:lang w:eastAsia="ru-RU"/>
              </w:rPr>
            </w:pPr>
          </w:p>
          <w:p w:rsidR="00B36F20" w:rsidRPr="00B36F20" w:rsidRDefault="00EF5DA2" w:rsidP="00B36F20">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АН</w:t>
            </w:r>
            <w:r w:rsidR="00B36F20" w:rsidRPr="00B36F20">
              <w:rPr>
                <w:rFonts w:ascii="Times New Roman" w:eastAsia="Times New Roman" w:hAnsi="Times New Roman"/>
                <w:b/>
                <w:sz w:val="24"/>
                <w:szCs w:val="24"/>
                <w:lang w:eastAsia="ru-RU"/>
              </w:rPr>
              <w:t xml:space="preserve"> ДО</w:t>
            </w:r>
            <w:r>
              <w:rPr>
                <w:rFonts w:ascii="Times New Roman" w:eastAsia="Times New Roman" w:hAnsi="Times New Roman"/>
                <w:b/>
                <w:sz w:val="24"/>
                <w:szCs w:val="24"/>
                <w:lang w:eastAsia="ru-RU"/>
              </w:rPr>
              <w:t>О</w:t>
            </w:r>
            <w:r w:rsidR="00B36F20" w:rsidRPr="00B36F20">
              <w:rPr>
                <w:rFonts w:ascii="Times New Roman" w:eastAsia="Times New Roman" w:hAnsi="Times New Roman"/>
                <w:b/>
                <w:sz w:val="24"/>
                <w:szCs w:val="24"/>
                <w:lang w:eastAsia="ru-RU"/>
              </w:rPr>
              <w:t xml:space="preserve"> «Алмазик»</w:t>
            </w:r>
          </w:p>
          <w:p w:rsid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Юридический</w:t>
            </w:r>
            <w:r>
              <w:rPr>
                <w:rFonts w:ascii="Times New Roman" w:eastAsia="Times New Roman" w:hAnsi="Times New Roman"/>
                <w:sz w:val="24"/>
                <w:szCs w:val="24"/>
                <w:lang w:eastAsia="ru-RU"/>
              </w:rPr>
              <w:t xml:space="preserve"> и почтовый</w:t>
            </w:r>
            <w:r w:rsidRPr="00B36F20">
              <w:rPr>
                <w:rFonts w:ascii="Times New Roman" w:eastAsia="Times New Roman" w:hAnsi="Times New Roman"/>
                <w:sz w:val="24"/>
                <w:szCs w:val="24"/>
                <w:lang w:eastAsia="ru-RU"/>
              </w:rPr>
              <w:t xml:space="preserve"> адрес: РС (Я),</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smartTag w:uri="urn:schemas-microsoft-com:office:smarttags" w:element="metricconverter">
              <w:smartTagPr>
                <w:attr w:name="ProductID" w:val="678174, г"/>
              </w:smartTagPr>
              <w:r w:rsidRPr="00B36F20">
                <w:rPr>
                  <w:rFonts w:ascii="Times New Roman" w:eastAsia="Times New Roman" w:hAnsi="Times New Roman"/>
                  <w:sz w:val="24"/>
                  <w:szCs w:val="24"/>
                  <w:lang w:eastAsia="ru-RU"/>
                </w:rPr>
                <w:t xml:space="preserve">678174, </w:t>
              </w:r>
              <w:proofErr w:type="spellStart"/>
              <w:r w:rsidRPr="00B36F20">
                <w:rPr>
                  <w:rFonts w:ascii="Times New Roman" w:eastAsia="Times New Roman" w:hAnsi="Times New Roman"/>
                  <w:sz w:val="24"/>
                  <w:szCs w:val="24"/>
                  <w:lang w:eastAsia="ru-RU"/>
                </w:rPr>
                <w:t>г</w:t>
              </w:r>
            </w:smartTag>
            <w:r w:rsidRPr="00B36F20">
              <w:rPr>
                <w:rFonts w:ascii="Times New Roman" w:eastAsia="Times New Roman" w:hAnsi="Times New Roman"/>
                <w:sz w:val="24"/>
                <w:szCs w:val="24"/>
                <w:lang w:eastAsia="ru-RU"/>
              </w:rPr>
              <w:t>.Мирный</w:t>
            </w:r>
            <w:proofErr w:type="spellEnd"/>
            <w:r w:rsidRPr="00B36F20">
              <w:rPr>
                <w:rFonts w:ascii="Times New Roman" w:eastAsia="Times New Roman" w:hAnsi="Times New Roman"/>
                <w:sz w:val="24"/>
                <w:szCs w:val="24"/>
                <w:lang w:eastAsia="ru-RU"/>
              </w:rPr>
              <w:t>, ул. Ленина, д. 14 «А»</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 xml:space="preserve">Телефон / Факс: </w:t>
            </w:r>
            <w:r w:rsidR="00166432">
              <w:rPr>
                <w:rFonts w:ascii="Times New Roman" w:eastAsia="Times New Roman" w:hAnsi="Times New Roman"/>
                <w:sz w:val="24"/>
                <w:szCs w:val="24"/>
                <w:lang w:eastAsia="ru-RU"/>
              </w:rPr>
              <w:t>(</w:t>
            </w:r>
            <w:r w:rsidRPr="00B36F20">
              <w:rPr>
                <w:rFonts w:ascii="Times New Roman" w:eastAsia="Times New Roman" w:hAnsi="Times New Roman"/>
                <w:sz w:val="24"/>
                <w:szCs w:val="24"/>
                <w:lang w:eastAsia="ru-RU"/>
              </w:rPr>
              <w:t>841136</w:t>
            </w:r>
            <w:r w:rsidR="00166432">
              <w:rPr>
                <w:rFonts w:ascii="Times New Roman" w:eastAsia="Times New Roman" w:hAnsi="Times New Roman"/>
                <w:sz w:val="24"/>
                <w:szCs w:val="24"/>
                <w:lang w:eastAsia="ru-RU"/>
              </w:rPr>
              <w:t xml:space="preserve">) 9-05-27, </w:t>
            </w:r>
            <w:r w:rsidRPr="00B36F20">
              <w:rPr>
                <w:rFonts w:ascii="Times New Roman" w:eastAsia="Times New Roman" w:hAnsi="Times New Roman"/>
                <w:sz w:val="24"/>
                <w:szCs w:val="24"/>
                <w:lang w:eastAsia="ru-RU"/>
              </w:rPr>
              <w:t>9-06-67</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Расчетный счет № 40703810476030000071</w:t>
            </w:r>
          </w:p>
          <w:p w:rsidR="00166432" w:rsidRDefault="00166432"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166432">
              <w:rPr>
                <w:rFonts w:ascii="Times New Roman" w:eastAsia="Times New Roman" w:hAnsi="Times New Roman"/>
                <w:sz w:val="24"/>
                <w:szCs w:val="24"/>
                <w:lang w:eastAsia="ru-RU"/>
              </w:rPr>
              <w:t xml:space="preserve">Якутское отделение № 8603 Байкальского банка ОАО «Сбербанк России» г. Якутск </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roofErr w:type="spellStart"/>
            <w:r w:rsidRPr="00B36F20">
              <w:rPr>
                <w:rFonts w:ascii="Times New Roman" w:eastAsia="Times New Roman" w:hAnsi="Times New Roman"/>
                <w:sz w:val="24"/>
                <w:szCs w:val="24"/>
                <w:lang w:eastAsia="ru-RU"/>
              </w:rPr>
              <w:t>кор</w:t>
            </w:r>
            <w:proofErr w:type="spellEnd"/>
            <w:r w:rsidRPr="00B36F20">
              <w:rPr>
                <w:rFonts w:ascii="Times New Roman" w:eastAsia="Times New Roman" w:hAnsi="Times New Roman"/>
                <w:sz w:val="24"/>
                <w:szCs w:val="24"/>
                <w:lang w:eastAsia="ru-RU"/>
              </w:rPr>
              <w:t>/счет 30101810400000000609</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БИК  049805609, ИНН 1433025906</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КПП 143301001</w:t>
            </w:r>
          </w:p>
          <w:p w:rsidR="00AA0B0C" w:rsidRPr="002B3B46" w:rsidRDefault="00AA0B0C" w:rsidP="00AA0B0C">
            <w:pPr>
              <w:overflowPunct w:val="0"/>
              <w:autoSpaceDE w:val="0"/>
              <w:autoSpaceDN w:val="0"/>
              <w:adjustRightInd w:val="0"/>
              <w:spacing w:after="0" w:line="240" w:lineRule="auto"/>
              <w:textAlignment w:val="baseline"/>
              <w:rPr>
                <w:rFonts w:ascii="Times New Roman" w:eastAsia="Times New Roman" w:hAnsi="Times New Roman"/>
                <w:bCs/>
                <w:lang w:eastAsia="ru-RU"/>
              </w:rPr>
            </w:pPr>
          </w:p>
        </w:tc>
        <w:tc>
          <w:tcPr>
            <w:tcW w:w="4917" w:type="dxa"/>
          </w:tcPr>
          <w:p w:rsidR="00166432" w:rsidRDefault="00166432"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p>
          <w:p w:rsidR="00CF2B14" w:rsidRPr="002B3B46" w:rsidRDefault="00510147"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r w:rsidRPr="002B3B46">
              <w:rPr>
                <w:rFonts w:ascii="Times New Roman" w:eastAsia="Times New Roman" w:hAnsi="Times New Roman"/>
                <w:b/>
                <w:lang w:eastAsia="ru-RU"/>
              </w:rPr>
              <w:t>ПОДРЯДЧИК</w:t>
            </w:r>
            <w:r w:rsidR="00CF2B14" w:rsidRPr="002B3B46">
              <w:rPr>
                <w:rFonts w:ascii="Times New Roman" w:eastAsia="Times New Roman" w:hAnsi="Times New Roman"/>
                <w:b/>
                <w:lang w:eastAsia="ru-RU"/>
              </w:rPr>
              <w:t>:</w:t>
            </w:r>
          </w:p>
          <w:p w:rsidR="00547AB3" w:rsidRPr="002B3B46" w:rsidRDefault="00547AB3" w:rsidP="00F468A0">
            <w:pPr>
              <w:overflowPunct w:val="0"/>
              <w:autoSpaceDE w:val="0"/>
              <w:autoSpaceDN w:val="0"/>
              <w:adjustRightInd w:val="0"/>
              <w:spacing w:after="0" w:line="240" w:lineRule="auto"/>
              <w:textAlignment w:val="baseline"/>
              <w:rPr>
                <w:rFonts w:ascii="Times New Roman" w:eastAsia="Times New Roman" w:hAnsi="Times New Roman"/>
                <w:lang w:eastAsia="ru-RU"/>
              </w:rPr>
            </w:pPr>
          </w:p>
          <w:p w:rsidR="00CF2B14" w:rsidRPr="002B3B46" w:rsidRDefault="00CF2B14" w:rsidP="00167EA9">
            <w:pPr>
              <w:tabs>
                <w:tab w:val="left" w:pos="5387"/>
              </w:tabs>
              <w:spacing w:after="0" w:line="240" w:lineRule="auto"/>
              <w:rPr>
                <w:rFonts w:ascii="Times New Roman" w:eastAsia="Times New Roman" w:hAnsi="Times New Roman"/>
                <w:lang w:eastAsia="ru-RU"/>
              </w:rPr>
            </w:pPr>
          </w:p>
        </w:tc>
      </w:tr>
      <w:tr w:rsidR="00EF5DA2" w:rsidRPr="002B3B46" w:rsidTr="00E32AEC">
        <w:trPr>
          <w:trHeight w:val="1907"/>
        </w:trPr>
        <w:tc>
          <w:tcPr>
            <w:tcW w:w="5495" w:type="dxa"/>
          </w:tcPr>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Исполнительный директор</w:t>
            </w:r>
            <w:r w:rsidRPr="009028EF">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                                 </w:t>
            </w: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АН ДОО «Алмазик»</w:t>
            </w: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B5533" w:rsidRDefault="00EF5DA2" w:rsidP="00EB5533">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sidRPr="009028EF">
              <w:rPr>
                <w:rFonts w:ascii="Times New Roman" w:eastAsia="Times New Roman" w:hAnsi="Times New Roman"/>
                <w:b/>
                <w:sz w:val="24"/>
                <w:szCs w:val="24"/>
                <w:lang w:eastAsia="ru-RU"/>
              </w:rPr>
              <w:t>_____</w:t>
            </w:r>
            <w:r>
              <w:rPr>
                <w:rFonts w:ascii="Times New Roman" w:eastAsia="Times New Roman" w:hAnsi="Times New Roman"/>
                <w:b/>
                <w:sz w:val="24"/>
                <w:szCs w:val="24"/>
                <w:lang w:eastAsia="ru-RU"/>
              </w:rPr>
              <w:t>___</w:t>
            </w:r>
            <w:r w:rsidRPr="009028EF">
              <w:rPr>
                <w:rFonts w:ascii="Times New Roman" w:eastAsia="Times New Roman" w:hAnsi="Times New Roman"/>
                <w:b/>
                <w:sz w:val="24"/>
                <w:szCs w:val="24"/>
                <w:lang w:eastAsia="ru-RU"/>
              </w:rPr>
              <w:t xml:space="preserve">____________ </w:t>
            </w:r>
            <w:r w:rsidR="00EB5533">
              <w:rPr>
                <w:rFonts w:ascii="Times New Roman" w:eastAsia="Times New Roman" w:hAnsi="Times New Roman"/>
                <w:b/>
                <w:sz w:val="24"/>
                <w:szCs w:val="24"/>
                <w:lang w:eastAsia="ru-RU"/>
              </w:rPr>
              <w:t>Пальчиков М.В.</w:t>
            </w:r>
          </w:p>
          <w:p w:rsidR="00EF5DA2" w:rsidRPr="009028EF" w:rsidRDefault="00EF5DA2" w:rsidP="00EB5533">
            <w:pPr>
              <w:overflowPunct w:val="0"/>
              <w:autoSpaceDE w:val="0"/>
              <w:autoSpaceDN w:val="0"/>
              <w:adjustRightInd w:val="0"/>
              <w:spacing w:after="0" w:line="240" w:lineRule="auto"/>
              <w:textAlignment w:val="baseline"/>
              <w:rPr>
                <w:rFonts w:ascii="Times New Roman" w:eastAsia="Times New Roman" w:hAnsi="Times New Roman"/>
                <w:sz w:val="16"/>
                <w:szCs w:val="16"/>
                <w:lang w:eastAsia="ru-RU"/>
              </w:rPr>
            </w:pPr>
            <w:r w:rsidRPr="009028EF">
              <w:rPr>
                <w:rFonts w:ascii="Times New Roman" w:eastAsia="Times New Roman" w:hAnsi="Times New Roman"/>
                <w:sz w:val="16"/>
                <w:szCs w:val="16"/>
                <w:lang w:eastAsia="ru-RU"/>
              </w:rPr>
              <w:t>МП</w:t>
            </w:r>
          </w:p>
        </w:tc>
        <w:tc>
          <w:tcPr>
            <w:tcW w:w="4917" w:type="dxa"/>
          </w:tcPr>
          <w:p w:rsidR="00EF5DA2" w:rsidRPr="002B3B46" w:rsidRDefault="00EF5DA2" w:rsidP="00F468A0">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2B3B46" w:rsidRDefault="00EF5DA2" w:rsidP="00F468A0">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2B3B46" w:rsidRDefault="00EF5DA2" w:rsidP="00167EA9">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tc>
      </w:tr>
    </w:tbl>
    <w:p w:rsidR="00D6180F" w:rsidRDefault="00D6180F" w:rsidP="00E32AEC">
      <w:pPr>
        <w:rPr>
          <w:rFonts w:ascii="Times New Roman" w:hAnsi="Times New Roman"/>
        </w:rPr>
      </w:pPr>
    </w:p>
    <w:p w:rsidR="00277ED2" w:rsidRDefault="00277ED2" w:rsidP="00E32AEC">
      <w:pPr>
        <w:rPr>
          <w:rFonts w:ascii="Times New Roman" w:hAnsi="Times New Roman"/>
        </w:rPr>
      </w:pPr>
    </w:p>
    <w:p w:rsidR="00277ED2" w:rsidRDefault="00277ED2" w:rsidP="00E32AEC">
      <w:pPr>
        <w:rPr>
          <w:rFonts w:ascii="Times New Roman" w:hAnsi="Times New Roman"/>
        </w:rPr>
      </w:pPr>
    </w:p>
    <w:p w:rsidR="00277ED2" w:rsidRDefault="00277ED2" w:rsidP="00E32AEC">
      <w:pPr>
        <w:rPr>
          <w:rFonts w:ascii="Times New Roman" w:hAnsi="Times New Roman"/>
        </w:rPr>
      </w:pPr>
    </w:p>
    <w:p w:rsidR="00277ED2" w:rsidRDefault="00277ED2"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p>
    <w:tbl>
      <w:tblPr>
        <w:tblW w:w="0" w:type="auto"/>
        <w:tblInd w:w="392" w:type="dxa"/>
        <w:tblLook w:val="00A0" w:firstRow="1" w:lastRow="0" w:firstColumn="1" w:lastColumn="0" w:noHBand="0" w:noVBand="0"/>
      </w:tblPr>
      <w:tblGrid>
        <w:gridCol w:w="5205"/>
        <w:gridCol w:w="4609"/>
      </w:tblGrid>
      <w:tr w:rsidR="00277ED2" w:rsidRPr="00CA4A75" w:rsidTr="00275E27">
        <w:tc>
          <w:tcPr>
            <w:tcW w:w="5205" w:type="dxa"/>
          </w:tcPr>
          <w:p w:rsidR="00277ED2" w:rsidRPr="00CA4A75" w:rsidRDefault="00277ED2" w:rsidP="00275E27">
            <w:pPr>
              <w:spacing w:after="0" w:line="240" w:lineRule="auto"/>
              <w:rPr>
                <w:b/>
              </w:rPr>
            </w:pPr>
          </w:p>
        </w:tc>
        <w:tc>
          <w:tcPr>
            <w:tcW w:w="4609" w:type="dxa"/>
          </w:tcPr>
          <w:p w:rsidR="00277ED2" w:rsidRPr="00CA4A75" w:rsidRDefault="00277ED2" w:rsidP="006276EC">
            <w:pPr>
              <w:widowControl w:val="0"/>
              <w:shd w:val="clear" w:color="auto" w:fill="FFFFFF"/>
              <w:autoSpaceDE w:val="0"/>
              <w:autoSpaceDN w:val="0"/>
              <w:adjustRightInd w:val="0"/>
              <w:spacing w:after="0" w:line="240" w:lineRule="auto"/>
              <w:rPr>
                <w:rFonts w:ascii="Times New Roman" w:hAnsi="Times New Roman"/>
                <w:b/>
                <w:bCs/>
                <w:spacing w:val="-7"/>
                <w:sz w:val="24"/>
                <w:szCs w:val="24"/>
              </w:rPr>
            </w:pPr>
          </w:p>
        </w:tc>
      </w:tr>
    </w:tbl>
    <w:p w:rsidR="00277ED2" w:rsidRPr="00AD2830" w:rsidRDefault="00277ED2" w:rsidP="00E32AEC">
      <w:pPr>
        <w:rPr>
          <w:rFonts w:ascii="Times New Roman" w:hAnsi="Times New Roman"/>
        </w:rPr>
      </w:pPr>
    </w:p>
    <w:sectPr w:rsidR="00277ED2" w:rsidRPr="00AD2830" w:rsidSect="003F084E">
      <w:footerReference w:type="default" r:id="rId8"/>
      <w:pgSz w:w="11906" w:h="16838"/>
      <w:pgMar w:top="567" w:right="566"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0F8" w:rsidRDefault="003B70F8" w:rsidP="00BD456B">
      <w:pPr>
        <w:spacing w:after="0" w:line="240" w:lineRule="auto"/>
      </w:pPr>
      <w:r>
        <w:separator/>
      </w:r>
    </w:p>
  </w:endnote>
  <w:endnote w:type="continuationSeparator" w:id="0">
    <w:p w:rsidR="003B70F8" w:rsidRDefault="003B70F8" w:rsidP="00BD4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2825417"/>
      <w:docPartObj>
        <w:docPartGallery w:val="Page Numbers (Bottom of Page)"/>
        <w:docPartUnique/>
      </w:docPartObj>
    </w:sdtPr>
    <w:sdtEndPr/>
    <w:sdtContent>
      <w:p w:rsidR="005C1CE1" w:rsidRDefault="005C1CE1">
        <w:pPr>
          <w:pStyle w:val="af4"/>
          <w:jc w:val="right"/>
        </w:pPr>
        <w:r>
          <w:fldChar w:fldCharType="begin"/>
        </w:r>
        <w:r>
          <w:instrText>PAGE   \* MERGEFORMAT</w:instrText>
        </w:r>
        <w:r>
          <w:fldChar w:fldCharType="separate"/>
        </w:r>
        <w:r w:rsidR="00C240B4">
          <w:rPr>
            <w:noProof/>
          </w:rPr>
          <w:t>14</w:t>
        </w:r>
        <w:r>
          <w:fldChar w:fldCharType="end"/>
        </w:r>
      </w:p>
    </w:sdtContent>
  </w:sdt>
  <w:p w:rsidR="005C1CE1" w:rsidRDefault="005C1CE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0F8" w:rsidRDefault="003B70F8" w:rsidP="00BD456B">
      <w:pPr>
        <w:spacing w:after="0" w:line="240" w:lineRule="auto"/>
      </w:pPr>
      <w:r>
        <w:separator/>
      </w:r>
    </w:p>
  </w:footnote>
  <w:footnote w:type="continuationSeparator" w:id="0">
    <w:p w:rsidR="003B70F8" w:rsidRDefault="003B70F8" w:rsidP="00BD45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7"/>
    <w:lvl w:ilvl="0">
      <w:start w:val="1"/>
      <w:numFmt w:val="decimal"/>
      <w:lvlText w:val="%1."/>
      <w:lvlJc w:val="left"/>
      <w:pPr>
        <w:tabs>
          <w:tab w:val="num" w:pos="720"/>
        </w:tabs>
        <w:ind w:left="720" w:hanging="360"/>
      </w:pPr>
    </w:lvl>
  </w:abstractNum>
  <w:abstractNum w:abstractNumId="1" w15:restartNumberingAfterBreak="0">
    <w:nsid w:val="00000009"/>
    <w:multiLevelType w:val="multilevel"/>
    <w:tmpl w:val="00000009"/>
    <w:name w:val="WW8Num9"/>
    <w:lvl w:ilvl="0">
      <w:start w:val="5"/>
      <w:numFmt w:val="decimal"/>
      <w:lvlText w:val="%1."/>
      <w:lvlJc w:val="left"/>
      <w:pPr>
        <w:tabs>
          <w:tab w:val="num" w:pos="360"/>
        </w:tabs>
        <w:ind w:left="360" w:hanging="360"/>
      </w:pPr>
    </w:lvl>
    <w:lvl w:ilvl="1">
      <w:start w:val="1"/>
      <w:numFmt w:val="decimal"/>
      <w:lvlText w:val="%1.%2."/>
      <w:lvlJc w:val="left"/>
      <w:pPr>
        <w:tabs>
          <w:tab w:val="num" w:pos="786"/>
        </w:tabs>
        <w:ind w:left="786" w:hanging="360"/>
      </w:pPr>
    </w:lvl>
    <w:lvl w:ilvl="2">
      <w:start w:val="1"/>
      <w:numFmt w:val="decimal"/>
      <w:lvlText w:val="%1.%2.%3."/>
      <w:lvlJc w:val="left"/>
      <w:pPr>
        <w:tabs>
          <w:tab w:val="num" w:pos="1570"/>
        </w:tabs>
        <w:ind w:left="1570" w:hanging="720"/>
      </w:pPr>
    </w:lvl>
    <w:lvl w:ilvl="3">
      <w:start w:val="1"/>
      <w:numFmt w:val="decimal"/>
      <w:lvlText w:val="%1.%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 w15:restartNumberingAfterBreak="0">
    <w:nsid w:val="0000000C"/>
    <w:multiLevelType w:val="multilevel"/>
    <w:tmpl w:val="0000000C"/>
    <w:name w:val="WW8Num12"/>
    <w:lvl w:ilvl="0">
      <w:start w:val="1"/>
      <w:numFmt w:val="decimal"/>
      <w:lvlText w:val="%1."/>
      <w:lvlJc w:val="left"/>
      <w:pPr>
        <w:tabs>
          <w:tab w:val="num" w:pos="567"/>
        </w:tabs>
        <w:ind w:left="567" w:hanging="567"/>
      </w:pPr>
    </w:lvl>
    <w:lvl w:ilvl="1">
      <w:start w:val="1"/>
      <w:numFmt w:val="decimal"/>
      <w:lvlText w:val="%1.%2."/>
      <w:lvlJc w:val="left"/>
      <w:pPr>
        <w:tabs>
          <w:tab w:val="num" w:pos="992"/>
        </w:tabs>
        <w:ind w:left="992" w:hanging="567"/>
      </w:pPr>
      <w:rPr>
        <w:rFonts w:ascii="Courier New" w:hAnsi="Courier New" w:cs="Courier New"/>
      </w:rPr>
    </w:lvl>
    <w:lvl w:ilvl="2">
      <w:start w:val="1"/>
      <w:numFmt w:val="decimal"/>
      <w:lvlText w:val="%1.%2.%3."/>
      <w:lvlJc w:val="left"/>
      <w:pPr>
        <w:tabs>
          <w:tab w:val="num" w:pos="1701"/>
        </w:tabs>
        <w:ind w:left="1701" w:hanging="709"/>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15:restartNumberingAfterBreak="0">
    <w:nsid w:val="357B7A5C"/>
    <w:multiLevelType w:val="multilevel"/>
    <w:tmpl w:val="3884774A"/>
    <w:styleLink w:val="1"/>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b/>
        <w:i/>
        <w:color w:val="auto"/>
      </w:rPr>
    </w:lvl>
    <w:lvl w:ilvl="2">
      <w:start w:val="1"/>
      <w:numFmt w:val="decimal"/>
      <w:lvlText w:val="%1.%2.%3."/>
      <w:lvlJc w:val="left"/>
      <w:pPr>
        <w:ind w:left="720"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6"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7" w15:restartNumberingAfterBreak="0">
    <w:nsid w:val="56A407AC"/>
    <w:multiLevelType w:val="multilevel"/>
    <w:tmpl w:val="FF16B07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8"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9"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6DA17F16"/>
    <w:multiLevelType w:val="multilevel"/>
    <w:tmpl w:val="8CF8AA2A"/>
    <w:lvl w:ilvl="0">
      <w:start w:val="1"/>
      <w:numFmt w:val="decimal"/>
      <w:lvlText w:val="%1."/>
      <w:lvlJc w:val="left"/>
      <w:pPr>
        <w:ind w:left="3538" w:hanging="420"/>
      </w:pPr>
      <w:rPr>
        <w:rFonts w:hint="default"/>
      </w:rPr>
    </w:lvl>
    <w:lvl w:ilvl="1">
      <w:start w:val="1"/>
      <w:numFmt w:val="decimal"/>
      <w:pStyle w:val="2"/>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0"/>
  </w:num>
  <w:num w:numId="2">
    <w:abstractNumId w:val="5"/>
  </w:num>
  <w:num w:numId="3">
    <w:abstractNumId w:val="3"/>
  </w:num>
  <w:num w:numId="4">
    <w:abstractNumId w:val="6"/>
  </w:num>
  <w:num w:numId="5">
    <w:abstractNumId w:val="10"/>
    <w:lvlOverride w:ilvl="1">
      <w:lvl w:ilvl="1">
        <w:start w:val="1"/>
        <w:numFmt w:val="decimal"/>
        <w:pStyle w:val="2"/>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6">
    <w:abstractNumId w:val="4"/>
  </w:num>
  <w:num w:numId="7">
    <w:abstractNumId w:val="9"/>
  </w:num>
  <w:num w:numId="8">
    <w:abstractNumId w:val="8"/>
  </w:num>
  <w:num w:numId="9">
    <w:abstractNumId w:val="7"/>
  </w:num>
  <w:num w:numId="10">
    <w:abstractNumId w:val="10"/>
    <w:lvlOverride w:ilvl="0">
      <w:startOverride w:val="5"/>
    </w:lvlOverride>
    <w:lvlOverride w:ilvl="1">
      <w:startOverride w:val="28"/>
    </w:lvlOverride>
  </w:num>
  <w:num w:numId="11">
    <w:abstractNumId w:val="10"/>
  </w:num>
  <w:num w:numId="12">
    <w:abstractNumId w:val="10"/>
    <w:lvlOverride w:ilvl="0">
      <w:startOverride w:val="5"/>
    </w:lvlOverride>
    <w:lvlOverride w:ilvl="1">
      <w:startOverride w:val="27"/>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B14"/>
    <w:rsid w:val="000004A3"/>
    <w:rsid w:val="00001FF7"/>
    <w:rsid w:val="000028EA"/>
    <w:rsid w:val="000037D9"/>
    <w:rsid w:val="00003A94"/>
    <w:rsid w:val="000173F9"/>
    <w:rsid w:val="00017D04"/>
    <w:rsid w:val="0002055B"/>
    <w:rsid w:val="00021DA3"/>
    <w:rsid w:val="000246A5"/>
    <w:rsid w:val="00024C00"/>
    <w:rsid w:val="00034585"/>
    <w:rsid w:val="00036C83"/>
    <w:rsid w:val="00040264"/>
    <w:rsid w:val="0004067C"/>
    <w:rsid w:val="0004119D"/>
    <w:rsid w:val="000450F0"/>
    <w:rsid w:val="00052C14"/>
    <w:rsid w:val="00054DA2"/>
    <w:rsid w:val="00065913"/>
    <w:rsid w:val="0007196F"/>
    <w:rsid w:val="0007571E"/>
    <w:rsid w:val="000761B7"/>
    <w:rsid w:val="0007694F"/>
    <w:rsid w:val="00076E64"/>
    <w:rsid w:val="0008405B"/>
    <w:rsid w:val="000844A9"/>
    <w:rsid w:val="00086E66"/>
    <w:rsid w:val="000947EE"/>
    <w:rsid w:val="000949F3"/>
    <w:rsid w:val="0009673E"/>
    <w:rsid w:val="000A4D68"/>
    <w:rsid w:val="000B2506"/>
    <w:rsid w:val="000D0EAE"/>
    <w:rsid w:val="000D22ED"/>
    <w:rsid w:val="000D27CD"/>
    <w:rsid w:val="000D3935"/>
    <w:rsid w:val="000D4D1F"/>
    <w:rsid w:val="000E1305"/>
    <w:rsid w:val="000E721B"/>
    <w:rsid w:val="000F01F3"/>
    <w:rsid w:val="000F3131"/>
    <w:rsid w:val="000F46D2"/>
    <w:rsid w:val="000F71E2"/>
    <w:rsid w:val="00102E38"/>
    <w:rsid w:val="00112219"/>
    <w:rsid w:val="001128B8"/>
    <w:rsid w:val="001134CF"/>
    <w:rsid w:val="00115148"/>
    <w:rsid w:val="00117F64"/>
    <w:rsid w:val="0012116F"/>
    <w:rsid w:val="00122158"/>
    <w:rsid w:val="00122BB8"/>
    <w:rsid w:val="00127265"/>
    <w:rsid w:val="00127E29"/>
    <w:rsid w:val="001343E8"/>
    <w:rsid w:val="001347C4"/>
    <w:rsid w:val="00143702"/>
    <w:rsid w:val="00151CDD"/>
    <w:rsid w:val="001573E2"/>
    <w:rsid w:val="00157469"/>
    <w:rsid w:val="00164EB6"/>
    <w:rsid w:val="00166432"/>
    <w:rsid w:val="00167EA9"/>
    <w:rsid w:val="00176354"/>
    <w:rsid w:val="00176D4E"/>
    <w:rsid w:val="00177F85"/>
    <w:rsid w:val="001859BC"/>
    <w:rsid w:val="00197EBB"/>
    <w:rsid w:val="001A1E19"/>
    <w:rsid w:val="001A4227"/>
    <w:rsid w:val="001B1672"/>
    <w:rsid w:val="001B3B25"/>
    <w:rsid w:val="001B414C"/>
    <w:rsid w:val="001C1D31"/>
    <w:rsid w:val="001C3882"/>
    <w:rsid w:val="001D0FFE"/>
    <w:rsid w:val="001D29F7"/>
    <w:rsid w:val="001D44F7"/>
    <w:rsid w:val="001D7C45"/>
    <w:rsid w:val="001E27F0"/>
    <w:rsid w:val="001E36B6"/>
    <w:rsid w:val="001E7B4D"/>
    <w:rsid w:val="001F4CE9"/>
    <w:rsid w:val="001F5B7E"/>
    <w:rsid w:val="001F621D"/>
    <w:rsid w:val="001F6C11"/>
    <w:rsid w:val="001F7117"/>
    <w:rsid w:val="001F7A3C"/>
    <w:rsid w:val="002044C8"/>
    <w:rsid w:val="00205D05"/>
    <w:rsid w:val="00215ED9"/>
    <w:rsid w:val="002173BA"/>
    <w:rsid w:val="00220724"/>
    <w:rsid w:val="00223458"/>
    <w:rsid w:val="002266DE"/>
    <w:rsid w:val="00237995"/>
    <w:rsid w:val="00242514"/>
    <w:rsid w:val="0025101F"/>
    <w:rsid w:val="00260D58"/>
    <w:rsid w:val="002610B3"/>
    <w:rsid w:val="0026371B"/>
    <w:rsid w:val="00263F0E"/>
    <w:rsid w:val="00264DF7"/>
    <w:rsid w:val="00270908"/>
    <w:rsid w:val="0027172A"/>
    <w:rsid w:val="00274C31"/>
    <w:rsid w:val="002751E2"/>
    <w:rsid w:val="00275E27"/>
    <w:rsid w:val="00276FA6"/>
    <w:rsid w:val="00277ED2"/>
    <w:rsid w:val="0028029A"/>
    <w:rsid w:val="0029038E"/>
    <w:rsid w:val="00291D77"/>
    <w:rsid w:val="002940DF"/>
    <w:rsid w:val="00294442"/>
    <w:rsid w:val="00294D7D"/>
    <w:rsid w:val="002A03B2"/>
    <w:rsid w:val="002A3014"/>
    <w:rsid w:val="002A32BD"/>
    <w:rsid w:val="002A5108"/>
    <w:rsid w:val="002A5F15"/>
    <w:rsid w:val="002B2A6C"/>
    <w:rsid w:val="002B3B46"/>
    <w:rsid w:val="002B50E7"/>
    <w:rsid w:val="002B516C"/>
    <w:rsid w:val="002C0BA8"/>
    <w:rsid w:val="002C186E"/>
    <w:rsid w:val="002C2CCE"/>
    <w:rsid w:val="002C4FFB"/>
    <w:rsid w:val="002D0688"/>
    <w:rsid w:val="002D1170"/>
    <w:rsid w:val="002D1FB2"/>
    <w:rsid w:val="002D2908"/>
    <w:rsid w:val="002D3ABB"/>
    <w:rsid w:val="002E150E"/>
    <w:rsid w:val="002F10DB"/>
    <w:rsid w:val="002F1A78"/>
    <w:rsid w:val="002F2591"/>
    <w:rsid w:val="002F33EA"/>
    <w:rsid w:val="002F3CF0"/>
    <w:rsid w:val="00301641"/>
    <w:rsid w:val="0030240E"/>
    <w:rsid w:val="00303254"/>
    <w:rsid w:val="003069DE"/>
    <w:rsid w:val="00315279"/>
    <w:rsid w:val="003154AD"/>
    <w:rsid w:val="00317470"/>
    <w:rsid w:val="00317AEC"/>
    <w:rsid w:val="00323B8E"/>
    <w:rsid w:val="00331096"/>
    <w:rsid w:val="00331BB6"/>
    <w:rsid w:val="0033458A"/>
    <w:rsid w:val="00344404"/>
    <w:rsid w:val="003459BA"/>
    <w:rsid w:val="003602CD"/>
    <w:rsid w:val="00374F76"/>
    <w:rsid w:val="00375301"/>
    <w:rsid w:val="00376671"/>
    <w:rsid w:val="00376DC2"/>
    <w:rsid w:val="00377565"/>
    <w:rsid w:val="00377822"/>
    <w:rsid w:val="00381DA6"/>
    <w:rsid w:val="00382A9E"/>
    <w:rsid w:val="00382B04"/>
    <w:rsid w:val="0038591B"/>
    <w:rsid w:val="00386946"/>
    <w:rsid w:val="003917D3"/>
    <w:rsid w:val="00391BCB"/>
    <w:rsid w:val="00392076"/>
    <w:rsid w:val="00392D69"/>
    <w:rsid w:val="003A1C2F"/>
    <w:rsid w:val="003A5370"/>
    <w:rsid w:val="003A7CC9"/>
    <w:rsid w:val="003B36FE"/>
    <w:rsid w:val="003B70F8"/>
    <w:rsid w:val="003C1C8E"/>
    <w:rsid w:val="003C279F"/>
    <w:rsid w:val="003C4367"/>
    <w:rsid w:val="003D252A"/>
    <w:rsid w:val="003D32C9"/>
    <w:rsid w:val="003D5F33"/>
    <w:rsid w:val="003D7E72"/>
    <w:rsid w:val="003E148C"/>
    <w:rsid w:val="003E56A3"/>
    <w:rsid w:val="003F084E"/>
    <w:rsid w:val="004018FB"/>
    <w:rsid w:val="004047E8"/>
    <w:rsid w:val="00406E03"/>
    <w:rsid w:val="00412C7B"/>
    <w:rsid w:val="00414AC4"/>
    <w:rsid w:val="00426F95"/>
    <w:rsid w:val="00432205"/>
    <w:rsid w:val="004423F2"/>
    <w:rsid w:val="00444EB7"/>
    <w:rsid w:val="00444EF6"/>
    <w:rsid w:val="00446F52"/>
    <w:rsid w:val="004538C9"/>
    <w:rsid w:val="00455763"/>
    <w:rsid w:val="00471DCA"/>
    <w:rsid w:val="004724EB"/>
    <w:rsid w:val="00472E5D"/>
    <w:rsid w:val="00473AB6"/>
    <w:rsid w:val="0047678F"/>
    <w:rsid w:val="00477F8E"/>
    <w:rsid w:val="00480D09"/>
    <w:rsid w:val="0049215D"/>
    <w:rsid w:val="00493407"/>
    <w:rsid w:val="004947C3"/>
    <w:rsid w:val="004A54A0"/>
    <w:rsid w:val="004A78BC"/>
    <w:rsid w:val="004A7EEC"/>
    <w:rsid w:val="004B12E0"/>
    <w:rsid w:val="004B22E1"/>
    <w:rsid w:val="004B3A8B"/>
    <w:rsid w:val="004B66BD"/>
    <w:rsid w:val="004B6C5E"/>
    <w:rsid w:val="004B7DFA"/>
    <w:rsid w:val="004C05CF"/>
    <w:rsid w:val="004D25BD"/>
    <w:rsid w:val="004D51F4"/>
    <w:rsid w:val="004D5727"/>
    <w:rsid w:val="004D697D"/>
    <w:rsid w:val="004E00EE"/>
    <w:rsid w:val="004E0BCF"/>
    <w:rsid w:val="004E37A5"/>
    <w:rsid w:val="004E54D1"/>
    <w:rsid w:val="004E6AB7"/>
    <w:rsid w:val="004E7707"/>
    <w:rsid w:val="004E7C32"/>
    <w:rsid w:val="004F0864"/>
    <w:rsid w:val="004F5C45"/>
    <w:rsid w:val="004F73A7"/>
    <w:rsid w:val="00501ACC"/>
    <w:rsid w:val="00502AF5"/>
    <w:rsid w:val="00510147"/>
    <w:rsid w:val="00526584"/>
    <w:rsid w:val="00540012"/>
    <w:rsid w:val="00547AB3"/>
    <w:rsid w:val="00550831"/>
    <w:rsid w:val="00551924"/>
    <w:rsid w:val="00552D73"/>
    <w:rsid w:val="00555004"/>
    <w:rsid w:val="005613AB"/>
    <w:rsid w:val="005623F2"/>
    <w:rsid w:val="00563AE6"/>
    <w:rsid w:val="00564D79"/>
    <w:rsid w:val="00567B9D"/>
    <w:rsid w:val="00570238"/>
    <w:rsid w:val="00570666"/>
    <w:rsid w:val="00571E7D"/>
    <w:rsid w:val="00572600"/>
    <w:rsid w:val="005841AE"/>
    <w:rsid w:val="00585A8E"/>
    <w:rsid w:val="005869C5"/>
    <w:rsid w:val="00592B37"/>
    <w:rsid w:val="005971BB"/>
    <w:rsid w:val="005A180A"/>
    <w:rsid w:val="005A3068"/>
    <w:rsid w:val="005A6492"/>
    <w:rsid w:val="005B0A6B"/>
    <w:rsid w:val="005B155C"/>
    <w:rsid w:val="005B2FD7"/>
    <w:rsid w:val="005B708B"/>
    <w:rsid w:val="005C1CE1"/>
    <w:rsid w:val="005C2CC1"/>
    <w:rsid w:val="005C5160"/>
    <w:rsid w:val="005C5AEA"/>
    <w:rsid w:val="005C638B"/>
    <w:rsid w:val="005C790A"/>
    <w:rsid w:val="005D1DE6"/>
    <w:rsid w:val="005D2A36"/>
    <w:rsid w:val="005D7442"/>
    <w:rsid w:val="005E7B34"/>
    <w:rsid w:val="005F4B82"/>
    <w:rsid w:val="005F61FD"/>
    <w:rsid w:val="0060098C"/>
    <w:rsid w:val="00606891"/>
    <w:rsid w:val="0060716E"/>
    <w:rsid w:val="006075E2"/>
    <w:rsid w:val="00613047"/>
    <w:rsid w:val="00613541"/>
    <w:rsid w:val="00617673"/>
    <w:rsid w:val="00617D99"/>
    <w:rsid w:val="00622F5E"/>
    <w:rsid w:val="00624A5D"/>
    <w:rsid w:val="0062785A"/>
    <w:rsid w:val="00632553"/>
    <w:rsid w:val="00632672"/>
    <w:rsid w:val="006344BE"/>
    <w:rsid w:val="00634FB1"/>
    <w:rsid w:val="0063676F"/>
    <w:rsid w:val="00641F3F"/>
    <w:rsid w:val="006514F9"/>
    <w:rsid w:val="00655F82"/>
    <w:rsid w:val="006573F9"/>
    <w:rsid w:val="006703D9"/>
    <w:rsid w:val="006730A7"/>
    <w:rsid w:val="00676CE3"/>
    <w:rsid w:val="00680FE1"/>
    <w:rsid w:val="00681D0F"/>
    <w:rsid w:val="0068472F"/>
    <w:rsid w:val="006878AB"/>
    <w:rsid w:val="006878E0"/>
    <w:rsid w:val="006A0481"/>
    <w:rsid w:val="006A4FCA"/>
    <w:rsid w:val="006B27BC"/>
    <w:rsid w:val="006B3701"/>
    <w:rsid w:val="006B69C7"/>
    <w:rsid w:val="006B6EEE"/>
    <w:rsid w:val="006C1517"/>
    <w:rsid w:val="006C628D"/>
    <w:rsid w:val="006D1BBF"/>
    <w:rsid w:val="006D291C"/>
    <w:rsid w:val="006D431D"/>
    <w:rsid w:val="006D770B"/>
    <w:rsid w:val="006E0242"/>
    <w:rsid w:val="006E1EC3"/>
    <w:rsid w:val="006E2390"/>
    <w:rsid w:val="006E2F1F"/>
    <w:rsid w:val="007015A6"/>
    <w:rsid w:val="00713490"/>
    <w:rsid w:val="007138AF"/>
    <w:rsid w:val="00715819"/>
    <w:rsid w:val="007166BC"/>
    <w:rsid w:val="00721E6B"/>
    <w:rsid w:val="00732A89"/>
    <w:rsid w:val="007343A0"/>
    <w:rsid w:val="00736711"/>
    <w:rsid w:val="00742D98"/>
    <w:rsid w:val="0075360C"/>
    <w:rsid w:val="00754771"/>
    <w:rsid w:val="00756C83"/>
    <w:rsid w:val="007609FC"/>
    <w:rsid w:val="0077140B"/>
    <w:rsid w:val="007722E6"/>
    <w:rsid w:val="00772449"/>
    <w:rsid w:val="007738A9"/>
    <w:rsid w:val="007748B4"/>
    <w:rsid w:val="00780BED"/>
    <w:rsid w:val="007848C2"/>
    <w:rsid w:val="00786ADA"/>
    <w:rsid w:val="0078742F"/>
    <w:rsid w:val="007945D1"/>
    <w:rsid w:val="00796465"/>
    <w:rsid w:val="007A04F6"/>
    <w:rsid w:val="007A0C82"/>
    <w:rsid w:val="007A25AE"/>
    <w:rsid w:val="007A5E63"/>
    <w:rsid w:val="007A5FD7"/>
    <w:rsid w:val="007B46C5"/>
    <w:rsid w:val="007B7F19"/>
    <w:rsid w:val="007C1BF1"/>
    <w:rsid w:val="007C7D1E"/>
    <w:rsid w:val="007D18C6"/>
    <w:rsid w:val="007D2A0A"/>
    <w:rsid w:val="007D40AC"/>
    <w:rsid w:val="007E054C"/>
    <w:rsid w:val="007E7724"/>
    <w:rsid w:val="008033FA"/>
    <w:rsid w:val="0081263E"/>
    <w:rsid w:val="00812E5D"/>
    <w:rsid w:val="008153EB"/>
    <w:rsid w:val="00820045"/>
    <w:rsid w:val="00820E4E"/>
    <w:rsid w:val="00831806"/>
    <w:rsid w:val="008318CF"/>
    <w:rsid w:val="00835EFE"/>
    <w:rsid w:val="00837970"/>
    <w:rsid w:val="00843D44"/>
    <w:rsid w:val="00843FF8"/>
    <w:rsid w:val="00847AC0"/>
    <w:rsid w:val="00855D5C"/>
    <w:rsid w:val="008576DA"/>
    <w:rsid w:val="00872EA0"/>
    <w:rsid w:val="00874599"/>
    <w:rsid w:val="00876B81"/>
    <w:rsid w:val="008774E1"/>
    <w:rsid w:val="00880B8C"/>
    <w:rsid w:val="008831B2"/>
    <w:rsid w:val="00886FB3"/>
    <w:rsid w:val="00887465"/>
    <w:rsid w:val="00893409"/>
    <w:rsid w:val="00894B87"/>
    <w:rsid w:val="00895B9C"/>
    <w:rsid w:val="00896931"/>
    <w:rsid w:val="008A05FF"/>
    <w:rsid w:val="008A5895"/>
    <w:rsid w:val="008A7838"/>
    <w:rsid w:val="008B2631"/>
    <w:rsid w:val="008B6E60"/>
    <w:rsid w:val="008B6EED"/>
    <w:rsid w:val="008C000A"/>
    <w:rsid w:val="008C4D4F"/>
    <w:rsid w:val="008D07C2"/>
    <w:rsid w:val="008D59CA"/>
    <w:rsid w:val="008E7E6D"/>
    <w:rsid w:val="008F12CD"/>
    <w:rsid w:val="008F4EC6"/>
    <w:rsid w:val="00903E99"/>
    <w:rsid w:val="00905D34"/>
    <w:rsid w:val="00907C2E"/>
    <w:rsid w:val="009139C9"/>
    <w:rsid w:val="00914374"/>
    <w:rsid w:val="009156B7"/>
    <w:rsid w:val="009165E3"/>
    <w:rsid w:val="009217C9"/>
    <w:rsid w:val="00926DDB"/>
    <w:rsid w:val="00927DF7"/>
    <w:rsid w:val="009353FA"/>
    <w:rsid w:val="00940F39"/>
    <w:rsid w:val="00946117"/>
    <w:rsid w:val="00947CB6"/>
    <w:rsid w:val="009505A9"/>
    <w:rsid w:val="009526FE"/>
    <w:rsid w:val="00956B0B"/>
    <w:rsid w:val="00960908"/>
    <w:rsid w:val="00960C26"/>
    <w:rsid w:val="00963861"/>
    <w:rsid w:val="0096527A"/>
    <w:rsid w:val="009652BA"/>
    <w:rsid w:val="00965F70"/>
    <w:rsid w:val="00965FBE"/>
    <w:rsid w:val="00967A70"/>
    <w:rsid w:val="00970C4C"/>
    <w:rsid w:val="00970DD6"/>
    <w:rsid w:val="00987390"/>
    <w:rsid w:val="00991BDA"/>
    <w:rsid w:val="00993D0C"/>
    <w:rsid w:val="00995E8F"/>
    <w:rsid w:val="009A424C"/>
    <w:rsid w:val="009B03C4"/>
    <w:rsid w:val="009B2024"/>
    <w:rsid w:val="009B4595"/>
    <w:rsid w:val="009B4DF3"/>
    <w:rsid w:val="009B734E"/>
    <w:rsid w:val="009B7A65"/>
    <w:rsid w:val="009C11A0"/>
    <w:rsid w:val="009C243E"/>
    <w:rsid w:val="009C5769"/>
    <w:rsid w:val="009D2679"/>
    <w:rsid w:val="009D4633"/>
    <w:rsid w:val="009F4FFF"/>
    <w:rsid w:val="009F566E"/>
    <w:rsid w:val="009F6454"/>
    <w:rsid w:val="00A0611F"/>
    <w:rsid w:val="00A06231"/>
    <w:rsid w:val="00A146B4"/>
    <w:rsid w:val="00A2745C"/>
    <w:rsid w:val="00A3159A"/>
    <w:rsid w:val="00A3408F"/>
    <w:rsid w:val="00A406D3"/>
    <w:rsid w:val="00A41CB0"/>
    <w:rsid w:val="00A44C5C"/>
    <w:rsid w:val="00A4551F"/>
    <w:rsid w:val="00A51359"/>
    <w:rsid w:val="00A5293D"/>
    <w:rsid w:val="00A53446"/>
    <w:rsid w:val="00A54C95"/>
    <w:rsid w:val="00A56C23"/>
    <w:rsid w:val="00A61FC4"/>
    <w:rsid w:val="00A642B2"/>
    <w:rsid w:val="00A7251D"/>
    <w:rsid w:val="00A736AE"/>
    <w:rsid w:val="00A7372B"/>
    <w:rsid w:val="00A7762F"/>
    <w:rsid w:val="00A77C38"/>
    <w:rsid w:val="00A84559"/>
    <w:rsid w:val="00A9250B"/>
    <w:rsid w:val="00A94CE3"/>
    <w:rsid w:val="00A97E08"/>
    <w:rsid w:val="00AA0B0C"/>
    <w:rsid w:val="00AA2EBB"/>
    <w:rsid w:val="00AA77BC"/>
    <w:rsid w:val="00AB2867"/>
    <w:rsid w:val="00AB62AB"/>
    <w:rsid w:val="00AC4C14"/>
    <w:rsid w:val="00AC56CA"/>
    <w:rsid w:val="00AC5A44"/>
    <w:rsid w:val="00AD0711"/>
    <w:rsid w:val="00AD2830"/>
    <w:rsid w:val="00AE0A0A"/>
    <w:rsid w:val="00AE0E06"/>
    <w:rsid w:val="00AE0FEB"/>
    <w:rsid w:val="00AE13AB"/>
    <w:rsid w:val="00AE6425"/>
    <w:rsid w:val="00AF05AF"/>
    <w:rsid w:val="00AF2621"/>
    <w:rsid w:val="00AF3A79"/>
    <w:rsid w:val="00AF6B09"/>
    <w:rsid w:val="00B01ED2"/>
    <w:rsid w:val="00B0632A"/>
    <w:rsid w:val="00B10B36"/>
    <w:rsid w:val="00B11461"/>
    <w:rsid w:val="00B11C59"/>
    <w:rsid w:val="00B11F6F"/>
    <w:rsid w:val="00B13791"/>
    <w:rsid w:val="00B138B1"/>
    <w:rsid w:val="00B146C9"/>
    <w:rsid w:val="00B16DA6"/>
    <w:rsid w:val="00B2052D"/>
    <w:rsid w:val="00B25F59"/>
    <w:rsid w:val="00B27636"/>
    <w:rsid w:val="00B30FC8"/>
    <w:rsid w:val="00B36F20"/>
    <w:rsid w:val="00B41910"/>
    <w:rsid w:val="00B42D5A"/>
    <w:rsid w:val="00B463A6"/>
    <w:rsid w:val="00B46CC9"/>
    <w:rsid w:val="00B51995"/>
    <w:rsid w:val="00B52D5A"/>
    <w:rsid w:val="00B55797"/>
    <w:rsid w:val="00B57458"/>
    <w:rsid w:val="00B630ED"/>
    <w:rsid w:val="00B65BED"/>
    <w:rsid w:val="00B70DC5"/>
    <w:rsid w:val="00B723EB"/>
    <w:rsid w:val="00B7791C"/>
    <w:rsid w:val="00B81A43"/>
    <w:rsid w:val="00B81AB8"/>
    <w:rsid w:val="00B87797"/>
    <w:rsid w:val="00B91712"/>
    <w:rsid w:val="00B920D0"/>
    <w:rsid w:val="00B92229"/>
    <w:rsid w:val="00B95FAD"/>
    <w:rsid w:val="00B97777"/>
    <w:rsid w:val="00BA79DA"/>
    <w:rsid w:val="00BB100A"/>
    <w:rsid w:val="00BB1865"/>
    <w:rsid w:val="00BB2C52"/>
    <w:rsid w:val="00BC060D"/>
    <w:rsid w:val="00BC0FA6"/>
    <w:rsid w:val="00BC1D38"/>
    <w:rsid w:val="00BC2F5F"/>
    <w:rsid w:val="00BC6224"/>
    <w:rsid w:val="00BD456B"/>
    <w:rsid w:val="00BD56C8"/>
    <w:rsid w:val="00BE2663"/>
    <w:rsid w:val="00BE4852"/>
    <w:rsid w:val="00BE4B06"/>
    <w:rsid w:val="00BE72A6"/>
    <w:rsid w:val="00BE7BDF"/>
    <w:rsid w:val="00BF1B73"/>
    <w:rsid w:val="00BF26DC"/>
    <w:rsid w:val="00BF6F46"/>
    <w:rsid w:val="00C05FA9"/>
    <w:rsid w:val="00C072EF"/>
    <w:rsid w:val="00C11AA2"/>
    <w:rsid w:val="00C177A8"/>
    <w:rsid w:val="00C209FA"/>
    <w:rsid w:val="00C240B4"/>
    <w:rsid w:val="00C33DCA"/>
    <w:rsid w:val="00C34582"/>
    <w:rsid w:val="00C34BCF"/>
    <w:rsid w:val="00C45BFE"/>
    <w:rsid w:val="00C532BC"/>
    <w:rsid w:val="00C53334"/>
    <w:rsid w:val="00C57308"/>
    <w:rsid w:val="00C60B9B"/>
    <w:rsid w:val="00C62EC1"/>
    <w:rsid w:val="00C71771"/>
    <w:rsid w:val="00C72769"/>
    <w:rsid w:val="00C841FA"/>
    <w:rsid w:val="00C86D95"/>
    <w:rsid w:val="00C87746"/>
    <w:rsid w:val="00C9389E"/>
    <w:rsid w:val="00CA3F6D"/>
    <w:rsid w:val="00CA4348"/>
    <w:rsid w:val="00CB1B91"/>
    <w:rsid w:val="00CB3217"/>
    <w:rsid w:val="00CB3C38"/>
    <w:rsid w:val="00CB596E"/>
    <w:rsid w:val="00CB5D54"/>
    <w:rsid w:val="00CB5DD0"/>
    <w:rsid w:val="00CB602C"/>
    <w:rsid w:val="00CB7BBE"/>
    <w:rsid w:val="00CC5392"/>
    <w:rsid w:val="00CC59B0"/>
    <w:rsid w:val="00CD1965"/>
    <w:rsid w:val="00CD413C"/>
    <w:rsid w:val="00CD6401"/>
    <w:rsid w:val="00CD712D"/>
    <w:rsid w:val="00CE16D9"/>
    <w:rsid w:val="00CE1ED9"/>
    <w:rsid w:val="00CE471D"/>
    <w:rsid w:val="00CF1911"/>
    <w:rsid w:val="00CF1EE7"/>
    <w:rsid w:val="00CF2B14"/>
    <w:rsid w:val="00CF5913"/>
    <w:rsid w:val="00CF6C9F"/>
    <w:rsid w:val="00D004A9"/>
    <w:rsid w:val="00D01A22"/>
    <w:rsid w:val="00D04044"/>
    <w:rsid w:val="00D049B6"/>
    <w:rsid w:val="00D06F93"/>
    <w:rsid w:val="00D075CE"/>
    <w:rsid w:val="00D07AD7"/>
    <w:rsid w:val="00D13C75"/>
    <w:rsid w:val="00D13E4B"/>
    <w:rsid w:val="00D14277"/>
    <w:rsid w:val="00D168F9"/>
    <w:rsid w:val="00D22731"/>
    <w:rsid w:val="00D24820"/>
    <w:rsid w:val="00D2501A"/>
    <w:rsid w:val="00D251E8"/>
    <w:rsid w:val="00D26D3D"/>
    <w:rsid w:val="00D324A8"/>
    <w:rsid w:val="00D35A7F"/>
    <w:rsid w:val="00D374BC"/>
    <w:rsid w:val="00D4551F"/>
    <w:rsid w:val="00D47DF5"/>
    <w:rsid w:val="00D6180F"/>
    <w:rsid w:val="00D621F3"/>
    <w:rsid w:val="00D63B03"/>
    <w:rsid w:val="00D70139"/>
    <w:rsid w:val="00D711FE"/>
    <w:rsid w:val="00D90F23"/>
    <w:rsid w:val="00D92306"/>
    <w:rsid w:val="00DA00AE"/>
    <w:rsid w:val="00DA1FC8"/>
    <w:rsid w:val="00DA6F49"/>
    <w:rsid w:val="00DB6687"/>
    <w:rsid w:val="00DB744E"/>
    <w:rsid w:val="00DC108E"/>
    <w:rsid w:val="00DC47A7"/>
    <w:rsid w:val="00DC4A07"/>
    <w:rsid w:val="00DC5F13"/>
    <w:rsid w:val="00DC6E8D"/>
    <w:rsid w:val="00DD2DC0"/>
    <w:rsid w:val="00DD414F"/>
    <w:rsid w:val="00DE0CB0"/>
    <w:rsid w:val="00DE4762"/>
    <w:rsid w:val="00DE57EA"/>
    <w:rsid w:val="00DE63EF"/>
    <w:rsid w:val="00E01BEF"/>
    <w:rsid w:val="00E02ECC"/>
    <w:rsid w:val="00E04E32"/>
    <w:rsid w:val="00E15F1B"/>
    <w:rsid w:val="00E27DBA"/>
    <w:rsid w:val="00E32AEC"/>
    <w:rsid w:val="00E375AE"/>
    <w:rsid w:val="00E40BE2"/>
    <w:rsid w:val="00E43D99"/>
    <w:rsid w:val="00E45F7F"/>
    <w:rsid w:val="00E52EF4"/>
    <w:rsid w:val="00E5406B"/>
    <w:rsid w:val="00E57D09"/>
    <w:rsid w:val="00E60B73"/>
    <w:rsid w:val="00E777E5"/>
    <w:rsid w:val="00E77818"/>
    <w:rsid w:val="00E82FAF"/>
    <w:rsid w:val="00E86CDB"/>
    <w:rsid w:val="00E91858"/>
    <w:rsid w:val="00E932F9"/>
    <w:rsid w:val="00EA0D08"/>
    <w:rsid w:val="00EA175B"/>
    <w:rsid w:val="00EA5A6D"/>
    <w:rsid w:val="00EB0BB9"/>
    <w:rsid w:val="00EB5533"/>
    <w:rsid w:val="00EB5C26"/>
    <w:rsid w:val="00EC1996"/>
    <w:rsid w:val="00EC7DF1"/>
    <w:rsid w:val="00ED7C35"/>
    <w:rsid w:val="00EF0392"/>
    <w:rsid w:val="00EF5DA2"/>
    <w:rsid w:val="00F04B7C"/>
    <w:rsid w:val="00F06D86"/>
    <w:rsid w:val="00F1354F"/>
    <w:rsid w:val="00F22038"/>
    <w:rsid w:val="00F27382"/>
    <w:rsid w:val="00F340E5"/>
    <w:rsid w:val="00F36538"/>
    <w:rsid w:val="00F431E6"/>
    <w:rsid w:val="00F44EFC"/>
    <w:rsid w:val="00F46556"/>
    <w:rsid w:val="00F468A0"/>
    <w:rsid w:val="00F47D14"/>
    <w:rsid w:val="00F47FB5"/>
    <w:rsid w:val="00F513CD"/>
    <w:rsid w:val="00F51DA7"/>
    <w:rsid w:val="00F52460"/>
    <w:rsid w:val="00F53510"/>
    <w:rsid w:val="00F54C3E"/>
    <w:rsid w:val="00F55357"/>
    <w:rsid w:val="00F55D46"/>
    <w:rsid w:val="00F5650E"/>
    <w:rsid w:val="00F5738D"/>
    <w:rsid w:val="00F621CE"/>
    <w:rsid w:val="00F66255"/>
    <w:rsid w:val="00F719CF"/>
    <w:rsid w:val="00F72923"/>
    <w:rsid w:val="00F758A4"/>
    <w:rsid w:val="00F759AC"/>
    <w:rsid w:val="00F82D53"/>
    <w:rsid w:val="00F83385"/>
    <w:rsid w:val="00F90412"/>
    <w:rsid w:val="00F90472"/>
    <w:rsid w:val="00F954AD"/>
    <w:rsid w:val="00F97E79"/>
    <w:rsid w:val="00FA0EAC"/>
    <w:rsid w:val="00FA7A78"/>
    <w:rsid w:val="00FB045A"/>
    <w:rsid w:val="00FB2976"/>
    <w:rsid w:val="00FB3E26"/>
    <w:rsid w:val="00FC2C57"/>
    <w:rsid w:val="00FC626F"/>
    <w:rsid w:val="00FC6964"/>
    <w:rsid w:val="00FC7839"/>
    <w:rsid w:val="00FD1242"/>
    <w:rsid w:val="00FD4C11"/>
    <w:rsid w:val="00FD515A"/>
    <w:rsid w:val="00FD7B69"/>
    <w:rsid w:val="00FD7F43"/>
    <w:rsid w:val="00FE0A3D"/>
    <w:rsid w:val="00FE2356"/>
    <w:rsid w:val="00FE2738"/>
    <w:rsid w:val="00FE274D"/>
    <w:rsid w:val="00FE3AA9"/>
    <w:rsid w:val="00FE4C9E"/>
    <w:rsid w:val="00FE5B21"/>
    <w:rsid w:val="00FE6756"/>
    <w:rsid w:val="00FE69BB"/>
    <w:rsid w:val="00FF1883"/>
    <w:rsid w:val="00FF6288"/>
    <w:rsid w:val="00FF64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7E833E3E-39A5-45F4-A768-2E6B4E41B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2B14"/>
    <w:pPr>
      <w:spacing w:after="200" w:line="276" w:lineRule="auto"/>
    </w:pPr>
    <w:rPr>
      <w:sz w:val="22"/>
      <w:szCs w:val="22"/>
      <w:lang w:eastAsia="en-US"/>
    </w:rPr>
  </w:style>
  <w:style w:type="paragraph" w:styleId="10">
    <w:name w:val="heading 1"/>
    <w:basedOn w:val="a"/>
    <w:next w:val="a"/>
    <w:link w:val="11"/>
    <w:uiPriority w:val="9"/>
    <w:qFormat/>
    <w:rsid w:val="00FF18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B6EEE"/>
    <w:pPr>
      <w:keepNext/>
      <w:widowControl w:val="0"/>
      <w:numPr>
        <w:ilvl w:val="1"/>
        <w:numId w:val="11"/>
      </w:numPr>
      <w:suppressAutoHyphens/>
      <w:autoSpaceDE w:val="0"/>
      <w:spacing w:before="280" w:after="0" w:line="240" w:lineRule="auto"/>
      <w:jc w:val="center"/>
      <w:outlineLvl w:val="1"/>
    </w:pPr>
    <w:rPr>
      <w:rFonts w:ascii="Times New Roman" w:eastAsia="Times New Roman" w:hAnsi="Times New Roman"/>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semiHidden/>
    <w:unhideWhenUsed/>
    <w:rsid w:val="00BD456B"/>
    <w:rPr>
      <w:sz w:val="20"/>
      <w:szCs w:val="20"/>
      <w:lang w:val="x-none"/>
    </w:rPr>
  </w:style>
  <w:style w:type="character" w:customStyle="1" w:styleId="a4">
    <w:name w:val="Текст концевой сноски Знак"/>
    <w:link w:val="a3"/>
    <w:uiPriority w:val="99"/>
    <w:semiHidden/>
    <w:rsid w:val="00BD456B"/>
    <w:rPr>
      <w:lang w:eastAsia="en-US"/>
    </w:rPr>
  </w:style>
  <w:style w:type="character" w:styleId="a5">
    <w:name w:val="endnote reference"/>
    <w:uiPriority w:val="99"/>
    <w:semiHidden/>
    <w:unhideWhenUsed/>
    <w:rsid w:val="00BD456B"/>
    <w:rPr>
      <w:vertAlign w:val="superscript"/>
    </w:rPr>
  </w:style>
  <w:style w:type="paragraph" w:styleId="a6">
    <w:name w:val="footnote text"/>
    <w:basedOn w:val="a"/>
    <w:link w:val="a7"/>
    <w:uiPriority w:val="99"/>
    <w:semiHidden/>
    <w:unhideWhenUsed/>
    <w:rsid w:val="00BD456B"/>
    <w:rPr>
      <w:sz w:val="20"/>
      <w:szCs w:val="20"/>
      <w:lang w:val="x-none"/>
    </w:rPr>
  </w:style>
  <w:style w:type="character" w:customStyle="1" w:styleId="a7">
    <w:name w:val="Текст сноски Знак"/>
    <w:link w:val="a6"/>
    <w:uiPriority w:val="99"/>
    <w:semiHidden/>
    <w:rsid w:val="00BD456B"/>
    <w:rPr>
      <w:lang w:eastAsia="en-US"/>
    </w:rPr>
  </w:style>
  <w:style w:type="character" w:styleId="a8">
    <w:name w:val="footnote reference"/>
    <w:uiPriority w:val="99"/>
    <w:semiHidden/>
    <w:unhideWhenUsed/>
    <w:rsid w:val="00BD456B"/>
    <w:rPr>
      <w:vertAlign w:val="superscript"/>
    </w:rPr>
  </w:style>
  <w:style w:type="paragraph" w:styleId="a9">
    <w:name w:val="Balloon Text"/>
    <w:basedOn w:val="a"/>
    <w:link w:val="aa"/>
    <w:uiPriority w:val="99"/>
    <w:semiHidden/>
    <w:unhideWhenUsed/>
    <w:rsid w:val="00BD456B"/>
    <w:pPr>
      <w:spacing w:after="0" w:line="240" w:lineRule="auto"/>
    </w:pPr>
    <w:rPr>
      <w:rFonts w:ascii="Tahoma" w:hAnsi="Tahoma"/>
      <w:sz w:val="16"/>
      <w:szCs w:val="16"/>
      <w:lang w:val="x-none"/>
    </w:rPr>
  </w:style>
  <w:style w:type="character" w:customStyle="1" w:styleId="aa">
    <w:name w:val="Текст выноски Знак"/>
    <w:link w:val="a9"/>
    <w:uiPriority w:val="99"/>
    <w:semiHidden/>
    <w:rsid w:val="00BD456B"/>
    <w:rPr>
      <w:rFonts w:ascii="Tahoma" w:hAnsi="Tahoma" w:cs="Tahoma"/>
      <w:sz w:val="16"/>
      <w:szCs w:val="16"/>
      <w:lang w:eastAsia="en-US"/>
    </w:rPr>
  </w:style>
  <w:style w:type="paragraph" w:customStyle="1" w:styleId="21">
    <w:name w:val="Уровень 2"/>
    <w:basedOn w:val="a"/>
    <w:rsid w:val="00E375AE"/>
    <w:pPr>
      <w:widowControl w:val="0"/>
      <w:tabs>
        <w:tab w:val="num" w:pos="360"/>
        <w:tab w:val="left" w:pos="425"/>
      </w:tabs>
      <w:spacing w:before="40" w:after="0" w:line="240" w:lineRule="auto"/>
      <w:jc w:val="both"/>
    </w:pPr>
    <w:rPr>
      <w:rFonts w:ascii="Arial" w:eastAsia="Times New Roman" w:hAnsi="Arial"/>
      <w:sz w:val="24"/>
      <w:szCs w:val="20"/>
      <w:lang w:eastAsia="ar-SA"/>
    </w:rPr>
  </w:style>
  <w:style w:type="paragraph" w:styleId="ab">
    <w:name w:val="No Spacing"/>
    <w:uiPriority w:val="1"/>
    <w:qFormat/>
    <w:rsid w:val="000F46D2"/>
    <w:rPr>
      <w:rFonts w:ascii="Times New Roman" w:eastAsia="Times New Roman" w:hAnsi="Times New Roman"/>
      <w:sz w:val="24"/>
      <w:szCs w:val="24"/>
    </w:rPr>
  </w:style>
  <w:style w:type="character" w:customStyle="1" w:styleId="22">
    <w:name w:val="Основной текст2"/>
    <w:rsid w:val="0007694F"/>
    <w:rPr>
      <w:rFonts w:ascii="Times New Roman" w:eastAsia="Times New Roman" w:hAnsi="Times New Roman" w:cs="Times New Roman"/>
      <w:b w:val="0"/>
      <w:bCs w:val="0"/>
      <w:i w:val="0"/>
      <w:iCs w:val="0"/>
      <w:smallCaps w:val="0"/>
      <w:strike w:val="0"/>
      <w:spacing w:val="0"/>
      <w:sz w:val="23"/>
      <w:szCs w:val="23"/>
      <w:u w:val="single"/>
      <w:shd w:val="clear" w:color="auto" w:fill="FFFFFF"/>
    </w:rPr>
  </w:style>
  <w:style w:type="paragraph" w:styleId="ac">
    <w:name w:val="List Paragraph"/>
    <w:basedOn w:val="a"/>
    <w:uiPriority w:val="34"/>
    <w:qFormat/>
    <w:rsid w:val="00EC1996"/>
    <w:pPr>
      <w:ind w:left="720"/>
      <w:contextualSpacing/>
    </w:pPr>
  </w:style>
  <w:style w:type="character" w:styleId="ad">
    <w:name w:val="annotation reference"/>
    <w:basedOn w:val="a0"/>
    <w:uiPriority w:val="99"/>
    <w:semiHidden/>
    <w:unhideWhenUsed/>
    <w:rsid w:val="00772449"/>
    <w:rPr>
      <w:sz w:val="16"/>
      <w:szCs w:val="16"/>
    </w:rPr>
  </w:style>
  <w:style w:type="paragraph" w:styleId="ae">
    <w:name w:val="annotation text"/>
    <w:basedOn w:val="a"/>
    <w:link w:val="af"/>
    <w:uiPriority w:val="99"/>
    <w:semiHidden/>
    <w:unhideWhenUsed/>
    <w:rsid w:val="00772449"/>
    <w:pPr>
      <w:spacing w:line="240" w:lineRule="auto"/>
    </w:pPr>
    <w:rPr>
      <w:sz w:val="20"/>
      <w:szCs w:val="20"/>
    </w:rPr>
  </w:style>
  <w:style w:type="character" w:customStyle="1" w:styleId="af">
    <w:name w:val="Текст примечания Знак"/>
    <w:basedOn w:val="a0"/>
    <w:link w:val="ae"/>
    <w:uiPriority w:val="99"/>
    <w:semiHidden/>
    <w:rsid w:val="00772449"/>
    <w:rPr>
      <w:lang w:eastAsia="en-US"/>
    </w:rPr>
  </w:style>
  <w:style w:type="paragraph" w:styleId="af0">
    <w:name w:val="annotation subject"/>
    <w:basedOn w:val="ae"/>
    <w:next w:val="ae"/>
    <w:link w:val="af1"/>
    <w:uiPriority w:val="99"/>
    <w:semiHidden/>
    <w:unhideWhenUsed/>
    <w:rsid w:val="00772449"/>
    <w:rPr>
      <w:b/>
      <w:bCs/>
    </w:rPr>
  </w:style>
  <w:style w:type="character" w:customStyle="1" w:styleId="af1">
    <w:name w:val="Тема примечания Знак"/>
    <w:basedOn w:val="af"/>
    <w:link w:val="af0"/>
    <w:uiPriority w:val="99"/>
    <w:semiHidden/>
    <w:rsid w:val="00772449"/>
    <w:rPr>
      <w:b/>
      <w:bCs/>
      <w:lang w:eastAsia="en-US"/>
    </w:rPr>
  </w:style>
  <w:style w:type="paragraph" w:styleId="3">
    <w:name w:val="Body Text Indent 3"/>
    <w:basedOn w:val="a"/>
    <w:link w:val="30"/>
    <w:rsid w:val="006878AB"/>
    <w:pPr>
      <w:widowControl w:val="0"/>
      <w:autoSpaceDE w:val="0"/>
      <w:autoSpaceDN w:val="0"/>
      <w:adjustRightInd w:val="0"/>
      <w:spacing w:after="0" w:line="260" w:lineRule="auto"/>
      <w:ind w:firstLine="280"/>
      <w:jc w:val="both"/>
    </w:pPr>
    <w:rPr>
      <w:rFonts w:ascii="Times New Roman" w:eastAsia="Times New Roman" w:hAnsi="Times New Roman"/>
      <w:lang w:eastAsia="ru-RU"/>
    </w:rPr>
  </w:style>
  <w:style w:type="character" w:customStyle="1" w:styleId="30">
    <w:name w:val="Основной текст с отступом 3 Знак"/>
    <w:basedOn w:val="a0"/>
    <w:link w:val="3"/>
    <w:rsid w:val="006878AB"/>
    <w:rPr>
      <w:rFonts w:ascii="Times New Roman" w:eastAsia="Times New Roman" w:hAnsi="Times New Roman"/>
      <w:sz w:val="22"/>
      <w:szCs w:val="22"/>
    </w:rPr>
  </w:style>
  <w:style w:type="paragraph" w:customStyle="1" w:styleId="31">
    <w:name w:val="Основной текст с отступом 31"/>
    <w:basedOn w:val="a"/>
    <w:rsid w:val="00946117"/>
    <w:pPr>
      <w:widowControl w:val="0"/>
      <w:suppressAutoHyphens/>
      <w:autoSpaceDE w:val="0"/>
      <w:spacing w:after="0" w:line="259" w:lineRule="auto"/>
      <w:ind w:firstLine="280"/>
      <w:jc w:val="both"/>
    </w:pPr>
    <w:rPr>
      <w:rFonts w:ascii="Times New Roman" w:eastAsia="Times New Roman" w:hAnsi="Times New Roman"/>
      <w:lang w:eastAsia="ar-SA"/>
    </w:rPr>
  </w:style>
  <w:style w:type="character" w:customStyle="1" w:styleId="20">
    <w:name w:val="Заголовок 2 Знак"/>
    <w:basedOn w:val="a0"/>
    <w:link w:val="2"/>
    <w:rsid w:val="006B6EEE"/>
    <w:rPr>
      <w:rFonts w:ascii="Times New Roman" w:eastAsia="Times New Roman" w:hAnsi="Times New Roman"/>
      <w:b/>
      <w:bCs/>
      <w:sz w:val="22"/>
      <w:szCs w:val="22"/>
      <w:lang w:eastAsia="ar-SA"/>
    </w:rPr>
  </w:style>
  <w:style w:type="paragraph" w:customStyle="1" w:styleId="FR1">
    <w:name w:val="FR1"/>
    <w:rsid w:val="006B6EEE"/>
    <w:pPr>
      <w:widowControl w:val="0"/>
      <w:suppressAutoHyphens/>
      <w:autoSpaceDE w:val="0"/>
      <w:jc w:val="center"/>
    </w:pPr>
    <w:rPr>
      <w:rFonts w:ascii="Times New Roman" w:eastAsia="Arial" w:hAnsi="Times New Roman"/>
      <w:b/>
      <w:bCs/>
      <w:sz w:val="28"/>
      <w:szCs w:val="28"/>
      <w:lang w:eastAsia="ar-SA"/>
    </w:rPr>
  </w:style>
  <w:style w:type="paragraph" w:styleId="af2">
    <w:name w:val="header"/>
    <w:basedOn w:val="a"/>
    <w:link w:val="af3"/>
    <w:uiPriority w:val="99"/>
    <w:unhideWhenUsed/>
    <w:rsid w:val="00471DC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471DCA"/>
    <w:rPr>
      <w:sz w:val="22"/>
      <w:szCs w:val="22"/>
      <w:lang w:eastAsia="en-US"/>
    </w:rPr>
  </w:style>
  <w:style w:type="paragraph" w:styleId="af4">
    <w:name w:val="footer"/>
    <w:basedOn w:val="a"/>
    <w:link w:val="af5"/>
    <w:uiPriority w:val="99"/>
    <w:unhideWhenUsed/>
    <w:rsid w:val="00471DC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471DCA"/>
    <w:rPr>
      <w:sz w:val="22"/>
      <w:szCs w:val="22"/>
      <w:lang w:eastAsia="en-US"/>
    </w:rPr>
  </w:style>
  <w:style w:type="character" w:customStyle="1" w:styleId="11">
    <w:name w:val="Заголовок 1 Знак"/>
    <w:basedOn w:val="a0"/>
    <w:link w:val="10"/>
    <w:uiPriority w:val="9"/>
    <w:rsid w:val="00FF1883"/>
    <w:rPr>
      <w:rFonts w:asciiTheme="majorHAnsi" w:eastAsiaTheme="majorEastAsia" w:hAnsiTheme="majorHAnsi" w:cstheme="majorBidi"/>
      <w:b/>
      <w:bCs/>
      <w:color w:val="365F91" w:themeColor="accent1" w:themeShade="BF"/>
      <w:sz w:val="28"/>
      <w:szCs w:val="28"/>
      <w:lang w:eastAsia="en-US"/>
    </w:rPr>
  </w:style>
  <w:style w:type="paragraph" w:styleId="23">
    <w:name w:val="toc 2"/>
    <w:basedOn w:val="a"/>
    <w:next w:val="a"/>
    <w:autoRedefine/>
    <w:uiPriority w:val="39"/>
    <w:unhideWhenUsed/>
    <w:rsid w:val="00381DA6"/>
    <w:pPr>
      <w:spacing w:after="100"/>
      <w:ind w:left="220"/>
    </w:pPr>
  </w:style>
  <w:style w:type="paragraph" w:styleId="12">
    <w:name w:val="toc 1"/>
    <w:basedOn w:val="a"/>
    <w:next w:val="a"/>
    <w:autoRedefine/>
    <w:uiPriority w:val="39"/>
    <w:unhideWhenUsed/>
    <w:rsid w:val="00381DA6"/>
    <w:pPr>
      <w:spacing w:after="100"/>
    </w:pPr>
  </w:style>
  <w:style w:type="character" w:styleId="af6">
    <w:name w:val="Hyperlink"/>
    <w:basedOn w:val="a0"/>
    <w:uiPriority w:val="99"/>
    <w:unhideWhenUsed/>
    <w:rsid w:val="00381DA6"/>
    <w:rPr>
      <w:color w:val="0000FF" w:themeColor="hyperlink"/>
      <w:u w:val="single"/>
    </w:rPr>
  </w:style>
  <w:style w:type="numbering" w:customStyle="1" w:styleId="1">
    <w:name w:val="Стиль1"/>
    <w:uiPriority w:val="99"/>
    <w:rsid w:val="00970DD6"/>
    <w:pPr>
      <w:numPr>
        <w:numId w:val="6"/>
      </w:numPr>
    </w:pPr>
  </w:style>
  <w:style w:type="character" w:customStyle="1" w:styleId="af7">
    <w:name w:val="Основной текст_"/>
    <w:link w:val="17"/>
    <w:locked/>
    <w:rsid w:val="00277ED2"/>
    <w:rPr>
      <w:rFonts w:ascii="Times New Roman" w:hAnsi="Times New Roman"/>
      <w:sz w:val="21"/>
      <w:szCs w:val="21"/>
      <w:shd w:val="clear" w:color="auto" w:fill="FFFFFF"/>
    </w:rPr>
  </w:style>
  <w:style w:type="paragraph" w:customStyle="1" w:styleId="17">
    <w:name w:val="Основной текст17"/>
    <w:basedOn w:val="a"/>
    <w:link w:val="af7"/>
    <w:rsid w:val="00277ED2"/>
    <w:pPr>
      <w:shd w:val="clear" w:color="auto" w:fill="FFFFFF"/>
      <w:spacing w:before="60" w:after="0" w:line="250" w:lineRule="exact"/>
      <w:ind w:hanging="820"/>
      <w:jc w:val="both"/>
    </w:pPr>
    <w:rPr>
      <w:rFonts w:ascii="Times New Roman" w:hAnsi="Times New Roman"/>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4085">
      <w:bodyDiv w:val="1"/>
      <w:marLeft w:val="0"/>
      <w:marRight w:val="0"/>
      <w:marTop w:val="0"/>
      <w:marBottom w:val="0"/>
      <w:divBdr>
        <w:top w:val="none" w:sz="0" w:space="0" w:color="auto"/>
        <w:left w:val="none" w:sz="0" w:space="0" w:color="auto"/>
        <w:bottom w:val="none" w:sz="0" w:space="0" w:color="auto"/>
        <w:right w:val="none" w:sz="0" w:space="0" w:color="auto"/>
      </w:divBdr>
    </w:div>
    <w:div w:id="818351642">
      <w:bodyDiv w:val="1"/>
      <w:marLeft w:val="0"/>
      <w:marRight w:val="0"/>
      <w:marTop w:val="0"/>
      <w:marBottom w:val="0"/>
      <w:divBdr>
        <w:top w:val="none" w:sz="0" w:space="0" w:color="auto"/>
        <w:left w:val="none" w:sz="0" w:space="0" w:color="auto"/>
        <w:bottom w:val="none" w:sz="0" w:space="0" w:color="auto"/>
        <w:right w:val="none" w:sz="0" w:space="0" w:color="auto"/>
      </w:divBdr>
      <w:divsChild>
        <w:div w:id="1003125863">
          <w:marLeft w:val="0"/>
          <w:marRight w:val="0"/>
          <w:marTop w:val="0"/>
          <w:marBottom w:val="0"/>
          <w:divBdr>
            <w:top w:val="none" w:sz="0" w:space="0" w:color="auto"/>
            <w:left w:val="none" w:sz="0" w:space="0" w:color="auto"/>
            <w:bottom w:val="none" w:sz="0" w:space="0" w:color="auto"/>
            <w:right w:val="none" w:sz="0" w:space="0" w:color="auto"/>
          </w:divBdr>
        </w:div>
      </w:divsChild>
    </w:div>
    <w:div w:id="886527482">
      <w:bodyDiv w:val="1"/>
      <w:marLeft w:val="0"/>
      <w:marRight w:val="0"/>
      <w:marTop w:val="0"/>
      <w:marBottom w:val="0"/>
      <w:divBdr>
        <w:top w:val="none" w:sz="0" w:space="0" w:color="auto"/>
        <w:left w:val="none" w:sz="0" w:space="0" w:color="auto"/>
        <w:bottom w:val="none" w:sz="0" w:space="0" w:color="auto"/>
        <w:right w:val="none" w:sz="0" w:space="0" w:color="auto"/>
      </w:divBdr>
    </w:div>
    <w:div w:id="1015498600">
      <w:bodyDiv w:val="1"/>
      <w:marLeft w:val="0"/>
      <w:marRight w:val="0"/>
      <w:marTop w:val="0"/>
      <w:marBottom w:val="0"/>
      <w:divBdr>
        <w:top w:val="none" w:sz="0" w:space="0" w:color="auto"/>
        <w:left w:val="none" w:sz="0" w:space="0" w:color="auto"/>
        <w:bottom w:val="none" w:sz="0" w:space="0" w:color="auto"/>
        <w:right w:val="none" w:sz="0" w:space="0" w:color="auto"/>
      </w:divBdr>
    </w:div>
    <w:div w:id="1418362267">
      <w:bodyDiv w:val="1"/>
      <w:marLeft w:val="0"/>
      <w:marRight w:val="0"/>
      <w:marTop w:val="0"/>
      <w:marBottom w:val="0"/>
      <w:divBdr>
        <w:top w:val="none" w:sz="0" w:space="0" w:color="auto"/>
        <w:left w:val="none" w:sz="0" w:space="0" w:color="auto"/>
        <w:bottom w:val="none" w:sz="0" w:space="0" w:color="auto"/>
        <w:right w:val="none" w:sz="0" w:space="0" w:color="auto"/>
      </w:divBdr>
    </w:div>
    <w:div w:id="1879733504">
      <w:bodyDiv w:val="1"/>
      <w:marLeft w:val="0"/>
      <w:marRight w:val="0"/>
      <w:marTop w:val="0"/>
      <w:marBottom w:val="0"/>
      <w:divBdr>
        <w:top w:val="none" w:sz="0" w:space="0" w:color="auto"/>
        <w:left w:val="none" w:sz="0" w:space="0" w:color="auto"/>
        <w:bottom w:val="none" w:sz="0" w:space="0" w:color="auto"/>
        <w:right w:val="none" w:sz="0" w:space="0" w:color="auto"/>
      </w:divBdr>
    </w:div>
    <w:div w:id="189145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4659C-B072-4C20-A7EB-955B69F62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14</Pages>
  <Words>6888</Words>
  <Characters>39266</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46062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Jurist3</dc:creator>
  <cp:lastModifiedBy>Ломанов Юрий Алексеевич</cp:lastModifiedBy>
  <cp:revision>24</cp:revision>
  <cp:lastPrinted>2015-11-18T23:14:00Z</cp:lastPrinted>
  <dcterms:created xsi:type="dcterms:W3CDTF">2015-11-13T00:36:00Z</dcterms:created>
  <dcterms:modified xsi:type="dcterms:W3CDTF">2016-07-07T02:17:00Z</dcterms:modified>
</cp:coreProperties>
</file>